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D12D4" w:rsidRPr="00415654" w:rsidRDefault="00000000" w:rsidP="00415654">
      <w:pPr>
        <w:spacing w:after="6" w:line="312" w:lineRule="auto"/>
        <w:jc w:val="right"/>
        <w:rPr>
          <w:rFonts w:asciiTheme="majorHAnsi" w:hAnsiTheme="majorHAnsi" w:cstheme="majorHAnsi"/>
          <w:sz w:val="20"/>
          <w:szCs w:val="20"/>
          <w:lang w:val="it-IT"/>
        </w:rPr>
      </w:pPr>
      <w:r w:rsidRPr="00415654">
        <w:rPr>
          <w:rFonts w:asciiTheme="majorHAnsi" w:hAnsiTheme="majorHAnsi" w:cstheme="majorHAnsi"/>
          <w:b/>
          <w:sz w:val="20"/>
          <w:szCs w:val="20"/>
          <w:lang w:val="it-IT"/>
        </w:rPr>
        <w:t>ALLEGATO B1</w:t>
      </w:r>
    </w:p>
    <w:p w:rsidR="00415654" w:rsidRDefault="00415654" w:rsidP="00415654">
      <w:pPr>
        <w:spacing w:after="6" w:line="312" w:lineRule="auto"/>
        <w:jc w:val="both"/>
        <w:rPr>
          <w:rFonts w:asciiTheme="majorHAnsi" w:hAnsiTheme="majorHAnsi" w:cstheme="majorHAnsi"/>
          <w:b/>
          <w:sz w:val="20"/>
          <w:szCs w:val="20"/>
          <w:lang w:val="it-IT"/>
        </w:rPr>
      </w:pPr>
    </w:p>
    <w:p w:rsidR="009D12D4" w:rsidRPr="00415654" w:rsidRDefault="00415654" w:rsidP="00415654">
      <w:pPr>
        <w:spacing w:after="6" w:line="312" w:lineRule="auto"/>
        <w:jc w:val="both"/>
        <w:rPr>
          <w:rFonts w:asciiTheme="majorHAnsi" w:hAnsiTheme="majorHAnsi" w:cstheme="majorHAnsi"/>
          <w:sz w:val="20"/>
          <w:szCs w:val="20"/>
          <w:lang w:val="it-IT"/>
        </w:rPr>
      </w:pPr>
      <w:r>
        <w:rPr>
          <w:rFonts w:asciiTheme="majorHAnsi" w:hAnsiTheme="majorHAnsi" w:cstheme="majorHAnsi"/>
          <w:b/>
          <w:sz w:val="20"/>
          <w:szCs w:val="20"/>
          <w:lang w:val="it-IT"/>
        </w:rPr>
        <w:t xml:space="preserve">OGGETTO: </w:t>
      </w:r>
      <w:r w:rsidRPr="00415654">
        <w:rPr>
          <w:rFonts w:asciiTheme="majorHAnsi" w:hAnsiTheme="majorHAnsi" w:cstheme="majorHAnsi"/>
          <w:b/>
          <w:sz w:val="20"/>
          <w:szCs w:val="20"/>
          <w:lang w:val="it-IT"/>
        </w:rPr>
        <w:t>SCHEDA DI AUTOVALUTAZIONE ED ETEROVALUTAZIONE – TUTOR</w:t>
      </w:r>
      <w:r>
        <w:rPr>
          <w:rFonts w:asciiTheme="majorHAnsi" w:hAnsiTheme="majorHAnsi" w:cstheme="majorHAnsi"/>
          <w:sz w:val="20"/>
          <w:szCs w:val="20"/>
          <w:lang w:val="it-IT"/>
        </w:rPr>
        <w:t xml:space="preserve">- </w:t>
      </w:r>
      <w:r w:rsidRPr="00415654">
        <w:rPr>
          <w:rFonts w:asciiTheme="majorHAnsi" w:hAnsiTheme="majorHAnsi" w:cstheme="majorHAnsi"/>
          <w:b/>
          <w:sz w:val="20"/>
          <w:szCs w:val="20"/>
          <w:lang w:val="it-IT"/>
        </w:rPr>
        <w:t>AI Scuola Futura – Competenze, Innovazione e Comunità</w:t>
      </w:r>
      <w:r>
        <w:rPr>
          <w:rFonts w:asciiTheme="majorHAnsi" w:hAnsiTheme="majorHAnsi" w:cstheme="majorHAnsi"/>
          <w:sz w:val="20"/>
          <w:szCs w:val="20"/>
          <w:lang w:val="it-IT"/>
        </w:rPr>
        <w:t xml:space="preserve"> - </w:t>
      </w:r>
      <w:r w:rsidRPr="00415654">
        <w:rPr>
          <w:rFonts w:asciiTheme="majorHAnsi" w:hAnsiTheme="majorHAnsi" w:cstheme="majorHAnsi"/>
          <w:b/>
          <w:sz w:val="20"/>
          <w:szCs w:val="20"/>
          <w:lang w:val="it-IT"/>
        </w:rPr>
        <w:t>PNRR – Missione 4 – Componente 1 – Investimento 2.1 – Snodi formativi per la transizione digitale sull’utilizzo dell’intelligenza artificiale nella scuola – D.M. n. 219/2025</w:t>
      </w:r>
      <w:r>
        <w:rPr>
          <w:rFonts w:asciiTheme="majorHAnsi" w:hAnsiTheme="majorHAnsi" w:cstheme="majorHAnsi"/>
          <w:sz w:val="20"/>
          <w:szCs w:val="20"/>
          <w:lang w:val="it-IT"/>
        </w:rPr>
        <w:t xml:space="preserve"> - </w:t>
      </w:r>
      <w:r w:rsidRPr="00415654">
        <w:rPr>
          <w:rFonts w:asciiTheme="majorHAnsi" w:hAnsiTheme="majorHAnsi" w:cstheme="majorHAnsi"/>
          <w:b/>
          <w:sz w:val="20"/>
          <w:szCs w:val="20"/>
          <w:lang w:val="it-IT"/>
        </w:rPr>
        <w:t>Codice progetto: M4C1I2.1-2026-1745-P-66700 | CUP: C74D25003400006</w:t>
      </w:r>
    </w:p>
    <w:p w:rsidR="00415654" w:rsidRDefault="00415654" w:rsidP="00415654">
      <w:pPr>
        <w:pStyle w:val="Titolo1"/>
        <w:spacing w:before="0" w:after="6" w:line="312" w:lineRule="auto"/>
        <w:jc w:val="center"/>
        <w:rPr>
          <w:rFonts w:cstheme="majorHAnsi"/>
          <w:sz w:val="20"/>
          <w:szCs w:val="20"/>
          <w:lang w:val="it-IT"/>
        </w:rPr>
      </w:pPr>
    </w:p>
    <w:p w:rsidR="009D12D4" w:rsidRPr="00255DF3" w:rsidRDefault="00000000" w:rsidP="00415654">
      <w:pPr>
        <w:pStyle w:val="Titolo1"/>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IDENTIFICAZIONE DELLA CANDIDATURA</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Cognome e nome del candidato: __________________________________________</w:t>
      </w:r>
      <w:r w:rsidR="00415654">
        <w:rPr>
          <w:rFonts w:asciiTheme="majorHAnsi" w:hAnsiTheme="majorHAnsi" w:cstheme="majorHAnsi"/>
          <w:sz w:val="20"/>
          <w:szCs w:val="20"/>
          <w:lang w:val="it-IT"/>
        </w:rPr>
        <w:t>______________</w:t>
      </w:r>
      <w:r w:rsidRPr="00415654">
        <w:rPr>
          <w:rFonts w:asciiTheme="majorHAnsi" w:hAnsiTheme="majorHAnsi" w:cstheme="majorHAnsi"/>
          <w:sz w:val="20"/>
          <w:szCs w:val="20"/>
          <w:lang w:val="it-IT"/>
        </w:rPr>
        <w:t>______________________</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Ordine/categoria di appartenenza: _________________________________________</w:t>
      </w:r>
      <w:r w:rsidR="00415654">
        <w:rPr>
          <w:rFonts w:asciiTheme="majorHAnsi" w:hAnsiTheme="majorHAnsi" w:cstheme="majorHAnsi"/>
          <w:sz w:val="20"/>
          <w:szCs w:val="20"/>
          <w:lang w:val="it-IT"/>
        </w:rPr>
        <w:t>________________</w:t>
      </w:r>
      <w:r w:rsidRPr="00415654">
        <w:rPr>
          <w:rFonts w:asciiTheme="majorHAnsi" w:hAnsiTheme="majorHAnsi" w:cstheme="majorHAnsi"/>
          <w:sz w:val="20"/>
          <w:szCs w:val="20"/>
          <w:lang w:val="it-IT"/>
        </w:rPr>
        <w:t>____________________</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Percorso/i selezionato/i: ______________________________________________</w:t>
      </w:r>
      <w:r w:rsidR="00415654">
        <w:rPr>
          <w:rFonts w:asciiTheme="majorHAnsi" w:hAnsiTheme="majorHAnsi" w:cstheme="majorHAnsi"/>
          <w:sz w:val="20"/>
          <w:szCs w:val="20"/>
          <w:lang w:val="it-IT"/>
        </w:rPr>
        <w:t>_________________</w:t>
      </w:r>
      <w:r w:rsidRPr="00415654">
        <w:rPr>
          <w:rFonts w:asciiTheme="majorHAnsi" w:hAnsiTheme="majorHAnsi" w:cstheme="majorHAnsi"/>
          <w:sz w:val="20"/>
          <w:szCs w:val="20"/>
          <w:lang w:val="it-IT"/>
        </w:rPr>
        <w:t>______________________</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La presente scheda costituisce la griglia di autovalutazione e di </w:t>
      </w:r>
      <w:proofErr w:type="spellStart"/>
      <w:r w:rsidRPr="00415654">
        <w:rPr>
          <w:rFonts w:asciiTheme="majorHAnsi" w:hAnsiTheme="majorHAnsi" w:cstheme="majorHAnsi"/>
          <w:sz w:val="20"/>
          <w:szCs w:val="20"/>
          <w:lang w:val="it-IT"/>
        </w:rPr>
        <w:t>eterovalutazione</w:t>
      </w:r>
      <w:proofErr w:type="spellEnd"/>
      <w:r w:rsidRPr="00415654">
        <w:rPr>
          <w:rFonts w:asciiTheme="majorHAnsi" w:hAnsiTheme="majorHAnsi" w:cstheme="majorHAnsi"/>
          <w:sz w:val="20"/>
          <w:szCs w:val="20"/>
          <w:lang w:val="it-IT"/>
        </w:rPr>
        <w:t xml:space="preserve"> della candidatura e deve essere compilata in relazione ai percorsi indicati nell’Allegato B. Il numero e la denominazione dei percorsi devono corrispondere a quelli indicati nell’Allegato B.</w:t>
      </w:r>
    </w:p>
    <w:p w:rsidR="00415654" w:rsidRDefault="00415654" w:rsidP="00415654">
      <w:pPr>
        <w:pStyle w:val="Titolo1"/>
        <w:spacing w:before="0" w:after="6" w:line="312" w:lineRule="auto"/>
        <w:jc w:val="center"/>
        <w:rPr>
          <w:rFonts w:cstheme="majorHAnsi"/>
          <w:sz w:val="20"/>
          <w:szCs w:val="20"/>
          <w:lang w:val="it-IT"/>
        </w:rPr>
      </w:pPr>
    </w:p>
    <w:p w:rsidR="009D12D4" w:rsidRPr="00255DF3" w:rsidRDefault="00000000" w:rsidP="00415654">
      <w:pPr>
        <w:pStyle w:val="Titolo1"/>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REQUISITI MINIMI DI ACCESSO</w:t>
      </w:r>
    </w:p>
    <w:p w:rsidR="009D12D4" w:rsidRPr="00415654" w:rsidRDefault="00000000" w:rsidP="00415654">
      <w:pPr>
        <w:spacing w:after="6" w:line="312" w:lineRule="auto"/>
        <w:jc w:val="both"/>
        <w:rPr>
          <w:rFonts w:asciiTheme="majorHAnsi" w:hAnsiTheme="majorHAnsi" w:cstheme="majorHAnsi"/>
          <w:sz w:val="20"/>
          <w:szCs w:val="20"/>
        </w:rPr>
      </w:pPr>
      <w:r w:rsidRPr="00415654">
        <w:rPr>
          <w:rFonts w:asciiTheme="majorHAnsi" w:hAnsiTheme="majorHAnsi" w:cstheme="majorHAnsi"/>
          <w:sz w:val="20"/>
          <w:szCs w:val="20"/>
          <w:lang w:val="it-IT"/>
        </w:rPr>
        <w:t xml:space="preserve">La verifica dei requisiti di accesso è preliminare alla valutazione comparativa. </w:t>
      </w:r>
      <w:r w:rsidRPr="00415654">
        <w:rPr>
          <w:rFonts w:asciiTheme="majorHAnsi" w:hAnsiTheme="majorHAnsi" w:cstheme="majorHAnsi"/>
          <w:sz w:val="20"/>
          <w:szCs w:val="20"/>
        </w:rPr>
        <w:t xml:space="preserve">Il </w:t>
      </w:r>
      <w:proofErr w:type="spellStart"/>
      <w:r w:rsidRPr="00415654">
        <w:rPr>
          <w:rFonts w:asciiTheme="majorHAnsi" w:hAnsiTheme="majorHAnsi" w:cstheme="majorHAnsi"/>
          <w:sz w:val="20"/>
          <w:szCs w:val="20"/>
        </w:rPr>
        <w:t>candidato</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deve</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possedere</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i</w:t>
      </w:r>
      <w:proofErr w:type="spellEnd"/>
      <w:r w:rsidRPr="00415654">
        <w:rPr>
          <w:rFonts w:asciiTheme="majorHAnsi" w:hAnsiTheme="majorHAnsi" w:cstheme="majorHAnsi"/>
          <w:sz w:val="20"/>
          <w:szCs w:val="20"/>
        </w:rPr>
        <w:t xml:space="preserve"> requisiti previsti dall’art. 3.3 dell’Avviso.</w:t>
      </w:r>
    </w:p>
    <w:tbl>
      <w:tblPr>
        <w:tblStyle w:val="Grigliatabella"/>
        <w:tblW w:w="0" w:type="auto"/>
        <w:jc w:val="center"/>
        <w:tblLook w:val="04A0" w:firstRow="1" w:lastRow="0" w:firstColumn="1" w:lastColumn="0" w:noHBand="0" w:noVBand="1"/>
      </w:tblPr>
      <w:tblGrid>
        <w:gridCol w:w="3513"/>
        <w:gridCol w:w="3513"/>
        <w:gridCol w:w="3513"/>
      </w:tblGrid>
      <w:tr w:rsidR="009D12D4" w:rsidRPr="00415654" w:rsidTr="00415654">
        <w:trPr>
          <w:jc w:val="center"/>
        </w:trPr>
        <w:tc>
          <w:tcPr>
            <w:tcW w:w="3513"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Requisito</w:t>
            </w:r>
          </w:p>
        </w:tc>
        <w:tc>
          <w:tcPr>
            <w:tcW w:w="3513"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Dichiarazione del candidato</w:t>
            </w:r>
          </w:p>
        </w:tc>
        <w:tc>
          <w:tcPr>
            <w:tcW w:w="3513"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Verifica IC Melilli</w:t>
            </w:r>
          </w:p>
        </w:tc>
      </w:tr>
      <w:tr w:rsidR="009D12D4" w:rsidRPr="00415654" w:rsidTr="00415654">
        <w:trPr>
          <w:jc w:val="center"/>
        </w:trPr>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Appartenenza alla categoria/ordine di scuola richiesto per il percorso selezionato</w:t>
            </w:r>
          </w:p>
        </w:tc>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Posseduto</w:t>
            </w:r>
            <w:proofErr w:type="spellEnd"/>
          </w:p>
        </w:tc>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Verificato</w:t>
            </w:r>
          </w:p>
        </w:tc>
      </w:tr>
      <w:tr w:rsidR="009D12D4" w:rsidRPr="00415654" w:rsidTr="00415654">
        <w:trPr>
          <w:jc w:val="center"/>
        </w:trPr>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Almeno un anno di esperienza in almeno una delle funzioni previste dall’art. 3.3</w:t>
            </w:r>
          </w:p>
        </w:tc>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Posseduto</w:t>
            </w:r>
            <w:proofErr w:type="spellEnd"/>
          </w:p>
        </w:tc>
        <w:tc>
          <w:tcPr>
            <w:tcW w:w="3513"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Verificato</w:t>
            </w:r>
          </w:p>
        </w:tc>
      </w:tr>
    </w:tbl>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Per i percorsi rivolti ai docenti dell’Infanzia, della Primaria e della Secondaria di I grado, il Tutor deve appartenere al medesimo ordine di scuola; per i percorsi rivolti ai docenti di sostegno deve essere docente di sostegno; per il percorso Formatori dei formatori possono presentare candidatura tutti i docenti dell’Istituzione scolastica. Per il percorso rivolto al personale ATA si applica quanto previsto dall’art. 3.3 dell’Avviso.</w:t>
      </w:r>
    </w:p>
    <w:p w:rsidR="00415654" w:rsidRDefault="00415654" w:rsidP="00415654">
      <w:pPr>
        <w:pStyle w:val="Titolo2"/>
        <w:spacing w:before="0" w:after="6" w:line="312" w:lineRule="auto"/>
        <w:jc w:val="both"/>
        <w:rPr>
          <w:rFonts w:cstheme="majorHAnsi"/>
          <w:sz w:val="20"/>
          <w:szCs w:val="20"/>
          <w:lang w:val="it-IT"/>
        </w:rPr>
      </w:pPr>
    </w:p>
    <w:p w:rsidR="009D12D4" w:rsidRPr="00255DF3" w:rsidRDefault="00000000" w:rsidP="00415654">
      <w:pPr>
        <w:pStyle w:val="Titolo2"/>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TABELLA DELLE ESPERIENZE UTILIZZATE PER L’ACCESSO</w:t>
      </w:r>
    </w:p>
    <w:tbl>
      <w:tblPr>
        <w:tblStyle w:val="Grigliatabella"/>
        <w:tblW w:w="0" w:type="auto"/>
        <w:jc w:val="center"/>
        <w:tblLayout w:type="fixed"/>
        <w:tblLook w:val="04A0" w:firstRow="1" w:lastRow="0" w:firstColumn="1" w:lastColumn="0" w:noHBand="0" w:noVBand="1"/>
      </w:tblPr>
      <w:tblGrid>
        <w:gridCol w:w="1480"/>
        <w:gridCol w:w="2597"/>
        <w:gridCol w:w="1489"/>
        <w:gridCol w:w="1715"/>
        <w:gridCol w:w="1560"/>
        <w:gridCol w:w="1915"/>
      </w:tblGrid>
      <w:tr w:rsidR="009D12D4" w:rsidRPr="00415654" w:rsidTr="00582B34">
        <w:trPr>
          <w:jc w:val="center"/>
        </w:trPr>
        <w:tc>
          <w:tcPr>
            <w:tcW w:w="1480"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N.</w:t>
            </w:r>
          </w:p>
        </w:tc>
        <w:tc>
          <w:tcPr>
            <w:tcW w:w="2597"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Funzione/esperienza</w:t>
            </w:r>
          </w:p>
        </w:tc>
        <w:tc>
          <w:tcPr>
            <w:tcW w:w="1489"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Anno scolastico/periodo</w:t>
            </w:r>
          </w:p>
        </w:tc>
        <w:tc>
          <w:tcPr>
            <w:tcW w:w="171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Ente/Istituzione</w:t>
            </w:r>
          </w:p>
        </w:tc>
        <w:tc>
          <w:tcPr>
            <w:tcW w:w="1560"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Durata</w:t>
            </w:r>
          </w:p>
        </w:tc>
        <w:tc>
          <w:tcPr>
            <w:tcW w:w="191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Rif. CV/documentazione</w:t>
            </w:r>
          </w:p>
        </w:tc>
      </w:tr>
      <w:tr w:rsidR="009D12D4" w:rsidRPr="00415654" w:rsidTr="00582B34">
        <w:trPr>
          <w:jc w:val="center"/>
        </w:trPr>
        <w:tc>
          <w:tcPr>
            <w:tcW w:w="1480"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w:t>
            </w:r>
          </w:p>
        </w:tc>
        <w:tc>
          <w:tcPr>
            <w:tcW w:w="2597"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Funzione strumentale</w:t>
            </w:r>
          </w:p>
        </w:tc>
        <w:tc>
          <w:tcPr>
            <w:tcW w:w="1489"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71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560"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91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415654" w:rsidTr="00582B34">
        <w:trPr>
          <w:jc w:val="center"/>
        </w:trPr>
        <w:tc>
          <w:tcPr>
            <w:tcW w:w="1480"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p>
        </w:tc>
        <w:tc>
          <w:tcPr>
            <w:tcW w:w="2597"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Segoe UI Symbol" w:hAnsi="Segoe UI Symbol" w:cs="Segoe UI Symbol"/>
                <w:sz w:val="20"/>
                <w:szCs w:val="20"/>
              </w:rPr>
              <w:t>☐</w:t>
            </w:r>
            <w:r w:rsidRPr="00415654">
              <w:rPr>
                <w:rFonts w:asciiTheme="majorHAnsi" w:hAnsiTheme="majorHAnsi" w:cstheme="majorHAnsi"/>
                <w:sz w:val="20"/>
                <w:szCs w:val="20"/>
              </w:rPr>
              <w:t xml:space="preserve"> Animatore Digitale</w:t>
            </w:r>
          </w:p>
        </w:tc>
        <w:tc>
          <w:tcPr>
            <w:tcW w:w="1489"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71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560"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191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582B34" w:rsidTr="00582B34">
        <w:trPr>
          <w:jc w:val="center"/>
        </w:trPr>
        <w:tc>
          <w:tcPr>
            <w:tcW w:w="1480"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3</w:t>
            </w:r>
          </w:p>
        </w:tc>
        <w:tc>
          <w:tcPr>
            <w:tcW w:w="2597" w:type="dxa"/>
            <w:vAlign w:val="center"/>
          </w:tcPr>
          <w:p w:rsidR="009D12D4" w:rsidRPr="00415654" w:rsidRDefault="00000000" w:rsidP="00415654">
            <w:pPr>
              <w:spacing w:after="6" w:line="312" w:lineRule="auto"/>
              <w:jc w:val="center"/>
              <w:rPr>
                <w:rFonts w:asciiTheme="majorHAnsi" w:hAnsiTheme="majorHAnsi" w:cstheme="majorHAnsi"/>
                <w:sz w:val="20"/>
                <w:szCs w:val="20"/>
                <w:lang w:val="it-IT"/>
              </w:rPr>
            </w:pPr>
            <w:r w:rsidRPr="00415654">
              <w:rPr>
                <w:rFonts w:ascii="Segoe UI Symbol" w:hAnsi="Segoe UI Symbol" w:cs="Segoe UI Symbol"/>
                <w:sz w:val="20"/>
                <w:szCs w:val="20"/>
                <w:lang w:val="it-IT"/>
              </w:rPr>
              <w:t>☐</w:t>
            </w:r>
            <w:r w:rsidRPr="00415654">
              <w:rPr>
                <w:rFonts w:asciiTheme="majorHAnsi" w:hAnsiTheme="majorHAnsi" w:cstheme="majorHAnsi"/>
                <w:sz w:val="20"/>
                <w:szCs w:val="20"/>
                <w:lang w:val="it-IT"/>
              </w:rPr>
              <w:t xml:space="preserve"> Tutor e/o Esperto in corsi di formazione rivolti al personale docente</w:t>
            </w:r>
          </w:p>
        </w:tc>
        <w:tc>
          <w:tcPr>
            <w:tcW w:w="1489"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715"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560"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915"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r>
      <w:tr w:rsidR="009D12D4" w:rsidRPr="00582B34" w:rsidTr="00582B34">
        <w:trPr>
          <w:jc w:val="center"/>
        </w:trPr>
        <w:tc>
          <w:tcPr>
            <w:tcW w:w="1480"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4</w:t>
            </w:r>
          </w:p>
        </w:tc>
        <w:tc>
          <w:tcPr>
            <w:tcW w:w="2597" w:type="dxa"/>
            <w:vAlign w:val="center"/>
          </w:tcPr>
          <w:p w:rsidR="009D12D4" w:rsidRPr="00415654" w:rsidRDefault="00000000" w:rsidP="00415654">
            <w:pPr>
              <w:spacing w:after="6" w:line="312" w:lineRule="auto"/>
              <w:jc w:val="center"/>
              <w:rPr>
                <w:rFonts w:asciiTheme="majorHAnsi" w:hAnsiTheme="majorHAnsi" w:cstheme="majorHAnsi"/>
                <w:sz w:val="20"/>
                <w:szCs w:val="20"/>
                <w:lang w:val="it-IT"/>
              </w:rPr>
            </w:pPr>
            <w:r w:rsidRPr="00415654">
              <w:rPr>
                <w:rFonts w:ascii="Segoe UI Symbol" w:hAnsi="Segoe UI Symbol" w:cs="Segoe UI Symbol"/>
                <w:sz w:val="20"/>
                <w:szCs w:val="20"/>
                <w:lang w:val="it-IT"/>
              </w:rPr>
              <w:t>☐</w:t>
            </w:r>
            <w:r w:rsidRPr="00415654">
              <w:rPr>
                <w:rFonts w:asciiTheme="majorHAnsi" w:hAnsiTheme="majorHAnsi" w:cstheme="majorHAnsi"/>
                <w:sz w:val="20"/>
                <w:szCs w:val="20"/>
                <w:lang w:val="it-IT"/>
              </w:rPr>
              <w:t xml:space="preserve"> Componente del Gruppo di Lavoro sull’Intelligenza Artificiale (IA)</w:t>
            </w:r>
          </w:p>
        </w:tc>
        <w:tc>
          <w:tcPr>
            <w:tcW w:w="1489"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715"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560"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c>
          <w:tcPr>
            <w:tcW w:w="1915" w:type="dxa"/>
            <w:vAlign w:val="center"/>
          </w:tcPr>
          <w:p w:rsidR="009D12D4" w:rsidRPr="00415654" w:rsidRDefault="009D12D4" w:rsidP="00415654">
            <w:pPr>
              <w:spacing w:after="6" w:line="312" w:lineRule="auto"/>
              <w:jc w:val="center"/>
              <w:rPr>
                <w:rFonts w:asciiTheme="majorHAnsi" w:hAnsiTheme="majorHAnsi" w:cstheme="majorHAnsi"/>
                <w:sz w:val="20"/>
                <w:szCs w:val="20"/>
                <w:lang w:val="it-IT"/>
              </w:rPr>
            </w:pPr>
          </w:p>
        </w:tc>
      </w:tr>
    </w:tbl>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lastRenderedPageBreak/>
        <w:t>Il candidato deve documentare almeno un anno di esperienza in almeno una delle funzioni sopra indicate. Le esperienze utilizzate per l’accesso possono essere valutate anche ai fini del punteggio, ove pertinenti e secondo i descrittori della presente scheda, senza duplicazione del medesimo titolo o della medesima esperienza.</w:t>
      </w:r>
    </w:p>
    <w:p w:rsidR="00415654" w:rsidRDefault="00415654" w:rsidP="00415654">
      <w:pPr>
        <w:pStyle w:val="Titolo1"/>
        <w:spacing w:before="0" w:after="6" w:line="312" w:lineRule="auto"/>
        <w:jc w:val="both"/>
        <w:rPr>
          <w:rFonts w:cstheme="majorHAnsi"/>
          <w:sz w:val="20"/>
          <w:szCs w:val="20"/>
          <w:lang w:val="it-IT"/>
        </w:rPr>
      </w:pPr>
    </w:p>
    <w:p w:rsidR="009D12D4" w:rsidRPr="00255DF3" w:rsidRDefault="00000000" w:rsidP="00415654">
      <w:pPr>
        <w:pStyle w:val="Titolo1"/>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CRITERI DI VALUTAZIONE COMPARATIVA</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Ai fini della valutazione comparativa, i titoli e le esperienze devono essere documentabili e coerenti con il percorso formativo selezionato e con i relativi destinatari. Il medesimo titolo o la medesima esperienza non può essere valutato più volte nell’ambito dello stesso criterio.</w:t>
      </w:r>
    </w:p>
    <w:p w:rsidR="009D12D4" w:rsidRPr="00255DF3" w:rsidRDefault="00000000" w:rsidP="00415654">
      <w:pPr>
        <w:pStyle w:val="Titolo2"/>
        <w:spacing w:before="0" w:after="6" w:line="312" w:lineRule="auto"/>
        <w:jc w:val="both"/>
        <w:rPr>
          <w:rFonts w:cstheme="majorHAnsi"/>
          <w:color w:val="000000" w:themeColor="text1"/>
          <w:sz w:val="20"/>
          <w:szCs w:val="20"/>
          <w:lang w:val="it-IT"/>
        </w:rPr>
      </w:pPr>
      <w:r w:rsidRPr="00255DF3">
        <w:rPr>
          <w:rFonts w:cstheme="majorHAnsi"/>
          <w:color w:val="000000" w:themeColor="text1"/>
          <w:sz w:val="20"/>
          <w:szCs w:val="20"/>
          <w:lang w:val="it-IT"/>
        </w:rPr>
        <w:t>INDICATORE 1 – TITOLI DI STUDIO E FORMAZIONE COERENTI CON IL PERCORSO</w:t>
      </w:r>
    </w:p>
    <w:p w:rsidR="009D12D4" w:rsidRPr="00415654" w:rsidRDefault="00000000" w:rsidP="0041565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Punteggio</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massimo</w:t>
      </w:r>
      <w:proofErr w:type="spellEnd"/>
      <w:r w:rsidRPr="00415654">
        <w:rPr>
          <w:rFonts w:asciiTheme="majorHAnsi" w:hAnsiTheme="majorHAnsi" w:cstheme="majorHAnsi"/>
          <w:sz w:val="20"/>
          <w:szCs w:val="20"/>
        </w:rPr>
        <w:t xml:space="preserve">: </w:t>
      </w:r>
      <w:r w:rsidR="00A92019">
        <w:rPr>
          <w:rFonts w:asciiTheme="majorHAnsi" w:hAnsiTheme="majorHAnsi" w:cstheme="majorHAnsi"/>
          <w:sz w:val="20"/>
          <w:szCs w:val="20"/>
        </w:rPr>
        <w:t>35</w:t>
      </w:r>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punti</w:t>
      </w:r>
      <w:proofErr w:type="spellEnd"/>
    </w:p>
    <w:tbl>
      <w:tblPr>
        <w:tblStyle w:val="Grigliatabella"/>
        <w:tblW w:w="0" w:type="auto"/>
        <w:jc w:val="center"/>
        <w:tblLook w:val="04A0" w:firstRow="1" w:lastRow="0" w:firstColumn="1" w:lastColumn="0" w:noHBand="0" w:noVBand="1"/>
      </w:tblPr>
      <w:tblGrid>
        <w:gridCol w:w="804"/>
        <w:gridCol w:w="3557"/>
        <w:gridCol w:w="1893"/>
        <w:gridCol w:w="640"/>
        <w:gridCol w:w="1924"/>
        <w:gridCol w:w="1938"/>
      </w:tblGrid>
      <w:tr w:rsidR="00415654" w:rsidRPr="00415654" w:rsidTr="00582B34">
        <w:trPr>
          <w:jc w:val="center"/>
        </w:trPr>
        <w:tc>
          <w:tcPr>
            <w:tcW w:w="804"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N.</w:t>
            </w:r>
          </w:p>
        </w:tc>
        <w:tc>
          <w:tcPr>
            <w:tcW w:w="3557"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Titolo</w:t>
            </w:r>
            <w:proofErr w:type="spellEnd"/>
            <w:r w:rsidRPr="00415654">
              <w:rPr>
                <w:rFonts w:asciiTheme="majorHAnsi" w:hAnsiTheme="majorHAnsi" w:cstheme="majorHAnsi"/>
                <w:b/>
                <w:sz w:val="20"/>
                <w:szCs w:val="20"/>
              </w:rPr>
              <w:t>/</w:t>
            </w:r>
            <w:proofErr w:type="spellStart"/>
            <w:r w:rsidRPr="00415654">
              <w:rPr>
                <w:rFonts w:asciiTheme="majorHAnsi" w:hAnsiTheme="majorHAnsi" w:cstheme="majorHAnsi"/>
                <w:b/>
                <w:sz w:val="20"/>
                <w:szCs w:val="20"/>
              </w:rPr>
              <w:t>descrittore</w:t>
            </w:r>
            <w:proofErr w:type="spellEnd"/>
          </w:p>
        </w:tc>
        <w:tc>
          <w:tcPr>
            <w:tcW w:w="1893"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Criterio</w:t>
            </w:r>
            <w:proofErr w:type="spellEnd"/>
          </w:p>
        </w:tc>
        <w:tc>
          <w:tcPr>
            <w:tcW w:w="640"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b/>
                <w:sz w:val="20"/>
                <w:szCs w:val="20"/>
              </w:rPr>
            </w:pPr>
            <w:r>
              <w:rPr>
                <w:rFonts w:asciiTheme="majorHAnsi" w:hAnsiTheme="majorHAnsi" w:cstheme="majorHAnsi"/>
                <w:b/>
                <w:sz w:val="20"/>
                <w:szCs w:val="20"/>
              </w:rPr>
              <w:t xml:space="preserve">N. </w:t>
            </w:r>
            <w:proofErr w:type="spellStart"/>
            <w:r>
              <w:rPr>
                <w:rFonts w:asciiTheme="majorHAnsi" w:hAnsiTheme="majorHAnsi" w:cstheme="majorHAnsi"/>
                <w:b/>
                <w:sz w:val="20"/>
                <w:szCs w:val="20"/>
              </w:rPr>
              <w:t>Titoli</w:t>
            </w:r>
            <w:proofErr w:type="spellEnd"/>
          </w:p>
        </w:tc>
        <w:tc>
          <w:tcPr>
            <w:tcW w:w="1924"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Autovalutazione</w:t>
            </w:r>
            <w:proofErr w:type="spellEnd"/>
          </w:p>
        </w:tc>
        <w:tc>
          <w:tcPr>
            <w:tcW w:w="1938"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Eterovalutazione</w:t>
            </w:r>
            <w:proofErr w:type="spellEnd"/>
            <w:r w:rsidRPr="00415654">
              <w:rPr>
                <w:rFonts w:asciiTheme="majorHAnsi" w:hAnsiTheme="majorHAnsi" w:cstheme="majorHAnsi"/>
                <w:b/>
                <w:sz w:val="20"/>
                <w:szCs w:val="20"/>
              </w:rPr>
              <w:t xml:space="preserve"> IC </w:t>
            </w:r>
            <w:proofErr w:type="spellStart"/>
            <w:r w:rsidRPr="00415654">
              <w:rPr>
                <w:rFonts w:asciiTheme="majorHAnsi" w:hAnsiTheme="majorHAnsi" w:cstheme="majorHAnsi"/>
                <w:b/>
                <w:sz w:val="20"/>
                <w:szCs w:val="20"/>
              </w:rPr>
              <w:t>Melilli</w:t>
            </w:r>
            <w:proofErr w:type="spellEnd"/>
          </w:p>
        </w:tc>
      </w:tr>
      <w:tr w:rsidR="00415654" w:rsidRPr="00415654" w:rsidTr="00582B34">
        <w:trPr>
          <w:trHeight w:val="496"/>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Laurea</w:t>
            </w:r>
            <w:proofErr w:type="spellEnd"/>
            <w:r w:rsidRPr="00415654">
              <w:rPr>
                <w:rFonts w:asciiTheme="majorHAnsi" w:hAnsiTheme="majorHAnsi" w:cstheme="majorHAnsi"/>
                <w:sz w:val="20"/>
                <w:szCs w:val="20"/>
              </w:rPr>
              <w:t xml:space="preserve"> </w:t>
            </w:r>
            <w:r w:rsidR="00A40C10">
              <w:rPr>
                <w:rFonts w:asciiTheme="majorHAnsi" w:hAnsiTheme="majorHAnsi" w:cstheme="majorHAnsi"/>
                <w:sz w:val="20"/>
                <w:szCs w:val="20"/>
              </w:rPr>
              <w:t>Triennale*</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2 </w:t>
            </w:r>
            <w:proofErr w:type="spellStart"/>
            <w:r w:rsidRPr="00415654">
              <w:rPr>
                <w:rFonts w:asciiTheme="majorHAnsi" w:hAnsiTheme="majorHAnsi" w:cstheme="majorHAnsi"/>
                <w:sz w:val="20"/>
                <w:szCs w:val="20"/>
              </w:rPr>
              <w:t>punti</w:t>
            </w:r>
            <w:proofErr w:type="spellEnd"/>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Laurea specialistica/magistrale</w:t>
            </w:r>
            <w:r w:rsidR="00A40C10">
              <w:rPr>
                <w:rFonts w:asciiTheme="majorHAnsi" w:hAnsiTheme="majorHAnsi" w:cstheme="majorHAnsi"/>
                <w:sz w:val="20"/>
                <w:szCs w:val="20"/>
                <w:lang w:val="it-IT"/>
              </w:rPr>
              <w:t>*</w:t>
            </w:r>
            <w:r w:rsidRPr="00415654">
              <w:rPr>
                <w:rFonts w:asciiTheme="majorHAnsi" w:hAnsiTheme="majorHAnsi" w:cstheme="majorHAnsi"/>
                <w:sz w:val="20"/>
                <w:szCs w:val="20"/>
                <w:lang w:val="it-IT"/>
              </w:rPr>
              <w:t xml:space="preserve"> </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3 </w:t>
            </w:r>
            <w:proofErr w:type="spellStart"/>
            <w:r w:rsidRPr="00415654">
              <w:rPr>
                <w:rFonts w:asciiTheme="majorHAnsi" w:hAnsiTheme="majorHAnsi" w:cstheme="majorHAnsi"/>
                <w:sz w:val="20"/>
                <w:szCs w:val="20"/>
              </w:rPr>
              <w:t>punti</w:t>
            </w:r>
            <w:proofErr w:type="spellEnd"/>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3</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Pr>
                <w:rFonts w:asciiTheme="majorHAnsi" w:hAnsiTheme="majorHAnsi" w:cstheme="majorHAnsi"/>
                <w:sz w:val="20"/>
                <w:szCs w:val="20"/>
                <w:lang w:val="it-IT"/>
              </w:rPr>
              <w:t>Laurea Vecchio ordinamento</w:t>
            </w:r>
            <w:r w:rsidR="00A40C10">
              <w:rPr>
                <w:rFonts w:asciiTheme="majorHAnsi" w:hAnsiTheme="majorHAnsi" w:cstheme="majorHAnsi"/>
                <w:sz w:val="20"/>
                <w:szCs w:val="20"/>
                <w:lang w:val="it-IT"/>
              </w:rPr>
              <w:t>*</w:t>
            </w:r>
            <w:r>
              <w:rPr>
                <w:rFonts w:asciiTheme="majorHAnsi" w:hAnsiTheme="majorHAnsi" w:cstheme="majorHAnsi"/>
                <w:sz w:val="20"/>
                <w:szCs w:val="20"/>
                <w:lang w:val="it-IT"/>
              </w:rPr>
              <w:t xml:space="preserve"> </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 xml:space="preserve">5 </w:t>
            </w:r>
            <w:proofErr w:type="spellStart"/>
            <w:r>
              <w:rPr>
                <w:rFonts w:asciiTheme="majorHAnsi" w:hAnsiTheme="majorHAnsi" w:cstheme="majorHAnsi"/>
                <w:sz w:val="20"/>
                <w:szCs w:val="20"/>
              </w:rPr>
              <w:t>punti</w:t>
            </w:r>
            <w:proofErr w:type="spellEnd"/>
            <w:r>
              <w:rPr>
                <w:rFonts w:asciiTheme="majorHAnsi" w:hAnsiTheme="majorHAnsi" w:cstheme="majorHAnsi"/>
                <w:sz w:val="20"/>
                <w:szCs w:val="20"/>
              </w:rPr>
              <w:t xml:space="preserve"> </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4</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Master universitario / perfezionamento / specializzazione coerente</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 punto </w:t>
            </w:r>
            <w:proofErr w:type="spellStart"/>
            <w:r w:rsidRPr="00415654">
              <w:rPr>
                <w:rFonts w:asciiTheme="majorHAnsi" w:hAnsiTheme="majorHAnsi" w:cstheme="majorHAnsi"/>
                <w:sz w:val="20"/>
                <w:szCs w:val="20"/>
              </w:rPr>
              <w:t>ciascuno</w:t>
            </w:r>
            <w:proofErr w:type="spellEnd"/>
            <w:r w:rsidRPr="00415654">
              <w:rPr>
                <w:rFonts w:asciiTheme="majorHAnsi" w:hAnsiTheme="majorHAnsi" w:cstheme="majorHAnsi"/>
                <w:sz w:val="20"/>
                <w:szCs w:val="20"/>
              </w:rPr>
              <w:t xml:space="preserve"> – max 3</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5</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Corsi universitari o formazione documentata sull’Intelligenza Artificiale</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2 </w:t>
            </w:r>
            <w:proofErr w:type="spellStart"/>
            <w:r w:rsidRPr="00415654">
              <w:rPr>
                <w:rFonts w:asciiTheme="majorHAnsi" w:hAnsiTheme="majorHAnsi" w:cstheme="majorHAnsi"/>
                <w:sz w:val="20"/>
                <w:szCs w:val="20"/>
              </w:rPr>
              <w:t>punti</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ciascuno</w:t>
            </w:r>
            <w:proofErr w:type="spellEnd"/>
            <w:r w:rsidRPr="00415654">
              <w:rPr>
                <w:rFonts w:asciiTheme="majorHAnsi" w:hAnsiTheme="majorHAnsi" w:cstheme="majorHAnsi"/>
                <w:sz w:val="20"/>
                <w:szCs w:val="20"/>
              </w:rPr>
              <w:t xml:space="preserve"> – max 6</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6</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Corsi di formazione PNRR/Scuola Futura coerenti con IA, transizione digitale o innovazione scolastica</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1,5 </w:t>
            </w:r>
            <w:proofErr w:type="spellStart"/>
            <w:r w:rsidRPr="00415654">
              <w:rPr>
                <w:rFonts w:asciiTheme="majorHAnsi" w:hAnsiTheme="majorHAnsi" w:cstheme="majorHAnsi"/>
                <w:sz w:val="20"/>
                <w:szCs w:val="20"/>
              </w:rPr>
              <w:t>punti</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ciascuno</w:t>
            </w:r>
            <w:proofErr w:type="spellEnd"/>
            <w:r w:rsidRPr="00415654">
              <w:rPr>
                <w:rFonts w:asciiTheme="majorHAnsi" w:hAnsiTheme="majorHAnsi" w:cstheme="majorHAnsi"/>
                <w:sz w:val="20"/>
                <w:szCs w:val="20"/>
              </w:rPr>
              <w:t xml:space="preserve"> – max 6</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7</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ECDL, CERT-LIM o certificazioni digitali coerenti con l’attività</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 punto </w:t>
            </w:r>
            <w:proofErr w:type="spellStart"/>
            <w:r w:rsidRPr="00415654">
              <w:rPr>
                <w:rFonts w:asciiTheme="majorHAnsi" w:hAnsiTheme="majorHAnsi" w:cstheme="majorHAnsi"/>
                <w:sz w:val="20"/>
                <w:szCs w:val="20"/>
              </w:rPr>
              <w:t>ciascuno</w:t>
            </w:r>
            <w:proofErr w:type="spellEnd"/>
            <w:r w:rsidRPr="00415654">
              <w:rPr>
                <w:rFonts w:asciiTheme="majorHAnsi" w:hAnsiTheme="majorHAnsi" w:cstheme="majorHAnsi"/>
                <w:sz w:val="20"/>
                <w:szCs w:val="20"/>
              </w:rPr>
              <w:t xml:space="preserve"> – max 3</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582B34">
        <w:trPr>
          <w:jc w:val="center"/>
        </w:trPr>
        <w:tc>
          <w:tcPr>
            <w:tcW w:w="8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8</w:t>
            </w:r>
          </w:p>
        </w:tc>
        <w:tc>
          <w:tcPr>
            <w:tcW w:w="3557" w:type="dxa"/>
            <w:vAlign w:val="center"/>
          </w:tcPr>
          <w:p w:rsidR="00415654" w:rsidRPr="00415654" w:rsidRDefault="00415654" w:rsidP="00582B3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Altri titoli formativi coerenti con il percorso e con i destinatari</w:t>
            </w:r>
          </w:p>
        </w:tc>
        <w:tc>
          <w:tcPr>
            <w:tcW w:w="189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 punto </w:t>
            </w:r>
            <w:proofErr w:type="spellStart"/>
            <w:r w:rsidRPr="00415654">
              <w:rPr>
                <w:rFonts w:asciiTheme="majorHAnsi" w:hAnsiTheme="majorHAnsi" w:cstheme="majorHAnsi"/>
                <w:sz w:val="20"/>
                <w:szCs w:val="20"/>
              </w:rPr>
              <w:t>ciascuno</w:t>
            </w:r>
            <w:proofErr w:type="spellEnd"/>
            <w:r w:rsidRPr="00415654">
              <w:rPr>
                <w:rFonts w:asciiTheme="majorHAnsi" w:hAnsiTheme="majorHAnsi" w:cstheme="majorHAnsi"/>
                <w:sz w:val="20"/>
                <w:szCs w:val="20"/>
              </w:rPr>
              <w:t xml:space="preserve"> – max 2</w:t>
            </w:r>
          </w:p>
        </w:tc>
        <w:tc>
          <w:tcPr>
            <w:tcW w:w="64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3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bl>
    <w:p w:rsidR="00A40C10" w:rsidRPr="00A40C10" w:rsidRDefault="00A40C10" w:rsidP="00A40C10">
      <w:pPr>
        <w:spacing w:after="6" w:line="312" w:lineRule="auto"/>
        <w:jc w:val="both"/>
        <w:rPr>
          <w:rFonts w:asciiTheme="majorHAnsi" w:hAnsiTheme="majorHAnsi" w:cstheme="majorHAnsi"/>
          <w:sz w:val="20"/>
          <w:szCs w:val="20"/>
          <w:lang w:val="it-IT"/>
        </w:rPr>
      </w:pPr>
      <w:r w:rsidRPr="00A40C10">
        <w:rPr>
          <w:rFonts w:asciiTheme="majorHAnsi" w:hAnsiTheme="majorHAnsi" w:cstheme="majorHAnsi"/>
          <w:sz w:val="20"/>
          <w:szCs w:val="20"/>
          <w:lang w:val="it-IT"/>
        </w:rPr>
        <w:t>* Per il medesimo percorso universitario, il punteggio della laurea triennale e della successiva laurea magistrale/specialistica è cumulabile fino a un massimo di 5 punti. La laurea vecchio ordinamento è valutata alternativamente per 5 punti e non è cumulabile con ulteriori punteggi riferiti al medesimo percorso di studi.</w:t>
      </w:r>
    </w:p>
    <w:p w:rsidR="009D12D4" w:rsidRPr="00A40C10" w:rsidRDefault="00000000" w:rsidP="00A40C10">
      <w:pPr>
        <w:spacing w:after="6" w:line="312" w:lineRule="auto"/>
        <w:rPr>
          <w:rFonts w:asciiTheme="majorHAnsi" w:hAnsiTheme="majorHAnsi" w:cstheme="majorHAnsi"/>
          <w:sz w:val="20"/>
          <w:szCs w:val="20"/>
          <w:lang w:val="it-IT"/>
        </w:rPr>
      </w:pPr>
      <w:r w:rsidRPr="00A40C10">
        <w:rPr>
          <w:rFonts w:asciiTheme="majorHAnsi" w:hAnsiTheme="majorHAnsi" w:cstheme="majorHAnsi"/>
          <w:sz w:val="20"/>
          <w:szCs w:val="20"/>
          <w:lang w:val="it-IT"/>
        </w:rPr>
        <w:t>Subtotale Indicatore 1: ______ /25</w:t>
      </w:r>
    </w:p>
    <w:p w:rsidR="009D12D4" w:rsidRPr="00255DF3" w:rsidRDefault="00000000" w:rsidP="00415654">
      <w:pPr>
        <w:pStyle w:val="Titolo2"/>
        <w:spacing w:before="0" w:after="6" w:line="312" w:lineRule="auto"/>
        <w:jc w:val="both"/>
        <w:rPr>
          <w:rFonts w:cstheme="majorHAnsi"/>
          <w:color w:val="000000" w:themeColor="text1"/>
          <w:sz w:val="20"/>
          <w:szCs w:val="20"/>
          <w:lang w:val="it-IT"/>
        </w:rPr>
      </w:pPr>
      <w:r w:rsidRPr="00255DF3">
        <w:rPr>
          <w:rFonts w:cstheme="majorHAnsi"/>
          <w:color w:val="000000" w:themeColor="text1"/>
          <w:sz w:val="20"/>
          <w:szCs w:val="20"/>
          <w:lang w:val="it-IT"/>
        </w:rPr>
        <w:t>INDICATORE 2 – ESPERIENZE DI TUTORAGGIO, ACCOMPAGNAMENTO E GESTIONE DEI PARTECIPANTI</w:t>
      </w:r>
    </w:p>
    <w:p w:rsidR="009D12D4" w:rsidRPr="00415654" w:rsidRDefault="00000000" w:rsidP="0041565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Punteggio</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massimo</w:t>
      </w:r>
      <w:proofErr w:type="spellEnd"/>
      <w:r w:rsidRPr="00415654">
        <w:rPr>
          <w:rFonts w:asciiTheme="majorHAnsi" w:hAnsiTheme="majorHAnsi" w:cstheme="majorHAnsi"/>
          <w:sz w:val="20"/>
          <w:szCs w:val="20"/>
        </w:rPr>
        <w:t xml:space="preserve">: </w:t>
      </w:r>
      <w:r w:rsidR="00A92019">
        <w:rPr>
          <w:rFonts w:asciiTheme="majorHAnsi" w:hAnsiTheme="majorHAnsi" w:cstheme="majorHAnsi"/>
          <w:sz w:val="20"/>
          <w:szCs w:val="20"/>
        </w:rPr>
        <w:t>2</w:t>
      </w:r>
      <w:r w:rsidRPr="00415654">
        <w:rPr>
          <w:rFonts w:asciiTheme="majorHAnsi" w:hAnsiTheme="majorHAnsi" w:cstheme="majorHAnsi"/>
          <w:sz w:val="20"/>
          <w:szCs w:val="20"/>
        </w:rPr>
        <w:t xml:space="preserve">5 </w:t>
      </w:r>
      <w:proofErr w:type="spellStart"/>
      <w:r w:rsidRPr="00415654">
        <w:rPr>
          <w:rFonts w:asciiTheme="majorHAnsi" w:hAnsiTheme="majorHAnsi" w:cstheme="majorHAnsi"/>
          <w:sz w:val="20"/>
          <w:szCs w:val="20"/>
        </w:rPr>
        <w:t>punti</w:t>
      </w:r>
      <w:proofErr w:type="spellEnd"/>
    </w:p>
    <w:tbl>
      <w:tblPr>
        <w:tblStyle w:val="Grigliatabella"/>
        <w:tblW w:w="0" w:type="auto"/>
        <w:jc w:val="center"/>
        <w:tblLook w:val="04A0" w:firstRow="1" w:lastRow="0" w:firstColumn="1" w:lastColumn="0" w:noHBand="0" w:noVBand="1"/>
      </w:tblPr>
      <w:tblGrid>
        <w:gridCol w:w="1566"/>
        <w:gridCol w:w="2003"/>
        <w:gridCol w:w="1785"/>
        <w:gridCol w:w="1507"/>
        <w:gridCol w:w="1941"/>
        <w:gridCol w:w="1954"/>
      </w:tblGrid>
      <w:tr w:rsidR="00415654" w:rsidRPr="00415654" w:rsidTr="00415654">
        <w:trPr>
          <w:jc w:val="center"/>
        </w:trPr>
        <w:tc>
          <w:tcPr>
            <w:tcW w:w="1566"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N.</w:t>
            </w:r>
          </w:p>
        </w:tc>
        <w:tc>
          <w:tcPr>
            <w:tcW w:w="2003"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Esperienza</w:t>
            </w:r>
          </w:p>
        </w:tc>
        <w:tc>
          <w:tcPr>
            <w:tcW w:w="1785"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Criterio</w:t>
            </w:r>
          </w:p>
        </w:tc>
        <w:tc>
          <w:tcPr>
            <w:tcW w:w="1507"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b/>
                <w:sz w:val="20"/>
                <w:szCs w:val="20"/>
              </w:rPr>
            </w:pPr>
            <w:r>
              <w:rPr>
                <w:rFonts w:asciiTheme="majorHAnsi" w:hAnsiTheme="majorHAnsi" w:cstheme="majorHAnsi"/>
                <w:b/>
                <w:sz w:val="20"/>
                <w:szCs w:val="20"/>
              </w:rPr>
              <w:t xml:space="preserve">N. </w:t>
            </w:r>
            <w:proofErr w:type="spellStart"/>
            <w:r>
              <w:rPr>
                <w:rFonts w:asciiTheme="majorHAnsi" w:hAnsiTheme="majorHAnsi" w:cstheme="majorHAnsi"/>
                <w:b/>
                <w:sz w:val="20"/>
                <w:szCs w:val="20"/>
              </w:rPr>
              <w:t>Esperienze</w:t>
            </w:r>
            <w:proofErr w:type="spellEnd"/>
          </w:p>
        </w:tc>
        <w:tc>
          <w:tcPr>
            <w:tcW w:w="1941"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Autovalutazione</w:t>
            </w:r>
            <w:proofErr w:type="spellEnd"/>
          </w:p>
        </w:tc>
        <w:tc>
          <w:tcPr>
            <w:tcW w:w="1954"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Eterovalutazione IC Melilli</w:t>
            </w:r>
          </w:p>
        </w:tc>
      </w:tr>
      <w:tr w:rsidR="00415654" w:rsidRPr="000C16F8" w:rsidTr="00415654">
        <w:trPr>
          <w:jc w:val="center"/>
        </w:trPr>
        <w:tc>
          <w:tcPr>
            <w:tcW w:w="1566"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w:t>
            </w:r>
          </w:p>
        </w:tc>
        <w:tc>
          <w:tcPr>
            <w:tcW w:w="20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Docente in servizio nell’ordine di scuola del percorso selezionato</w:t>
            </w:r>
          </w:p>
        </w:tc>
        <w:tc>
          <w:tcPr>
            <w:tcW w:w="1785" w:type="dxa"/>
            <w:vAlign w:val="center"/>
          </w:tcPr>
          <w:p w:rsidR="00A92019" w:rsidRPr="00A92019" w:rsidRDefault="000747DD" w:rsidP="00A92019">
            <w:pPr>
              <w:spacing w:after="6" w:line="312" w:lineRule="auto"/>
              <w:jc w:val="center"/>
              <w:rPr>
                <w:rFonts w:asciiTheme="majorHAnsi" w:hAnsiTheme="majorHAnsi" w:cstheme="majorHAnsi"/>
                <w:sz w:val="20"/>
                <w:szCs w:val="20"/>
                <w:lang w:val="it-IT"/>
              </w:rPr>
            </w:pPr>
            <w:r>
              <w:rPr>
                <w:rFonts w:asciiTheme="majorHAnsi" w:hAnsiTheme="majorHAnsi" w:cstheme="majorHAnsi"/>
                <w:sz w:val="20"/>
                <w:szCs w:val="20"/>
                <w:lang w:val="it-IT"/>
              </w:rPr>
              <w:t>6</w:t>
            </w:r>
            <w:r w:rsidR="00415654" w:rsidRPr="00415654">
              <w:rPr>
                <w:rFonts w:asciiTheme="majorHAnsi" w:hAnsiTheme="majorHAnsi" w:cstheme="majorHAnsi"/>
                <w:sz w:val="20"/>
                <w:szCs w:val="20"/>
                <w:lang w:val="it-IT"/>
              </w:rPr>
              <w:t xml:space="preserve"> punti per anno – max </w:t>
            </w:r>
            <w:r>
              <w:rPr>
                <w:rFonts w:asciiTheme="majorHAnsi" w:hAnsiTheme="majorHAnsi" w:cstheme="majorHAnsi"/>
                <w:sz w:val="20"/>
                <w:szCs w:val="20"/>
                <w:lang w:val="it-IT"/>
              </w:rPr>
              <w:t xml:space="preserve">12 </w:t>
            </w:r>
          </w:p>
        </w:tc>
        <w:tc>
          <w:tcPr>
            <w:tcW w:w="1507"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1"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4"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415654">
        <w:trPr>
          <w:jc w:val="center"/>
        </w:trPr>
        <w:tc>
          <w:tcPr>
            <w:tcW w:w="1566" w:type="dxa"/>
            <w:vAlign w:val="center"/>
          </w:tcPr>
          <w:p w:rsidR="00415654" w:rsidRPr="00415654" w:rsidRDefault="000747DD"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2</w:t>
            </w:r>
          </w:p>
        </w:tc>
        <w:tc>
          <w:tcPr>
            <w:tcW w:w="20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Esperienza di tutoraggio in PON/PN/PN 21-27</w:t>
            </w:r>
          </w:p>
        </w:tc>
        <w:tc>
          <w:tcPr>
            <w:tcW w:w="178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2 punti per anno – max</w:t>
            </w:r>
            <w:r w:rsidR="00A92019">
              <w:rPr>
                <w:rFonts w:asciiTheme="majorHAnsi" w:hAnsiTheme="majorHAnsi" w:cstheme="majorHAnsi"/>
                <w:sz w:val="20"/>
                <w:szCs w:val="20"/>
                <w:lang w:val="it-IT"/>
              </w:rPr>
              <w:t xml:space="preserve"> 4 </w:t>
            </w:r>
          </w:p>
        </w:tc>
        <w:tc>
          <w:tcPr>
            <w:tcW w:w="1507"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1"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4"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415654">
        <w:trPr>
          <w:jc w:val="center"/>
        </w:trPr>
        <w:tc>
          <w:tcPr>
            <w:tcW w:w="1566" w:type="dxa"/>
            <w:vAlign w:val="center"/>
          </w:tcPr>
          <w:p w:rsidR="00415654" w:rsidRPr="00415654" w:rsidRDefault="000747DD"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3</w:t>
            </w:r>
          </w:p>
        </w:tc>
        <w:tc>
          <w:tcPr>
            <w:tcW w:w="20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Esperienza di </w:t>
            </w:r>
            <w:r w:rsidRPr="00415654">
              <w:rPr>
                <w:rFonts w:asciiTheme="majorHAnsi" w:hAnsiTheme="majorHAnsi" w:cstheme="majorHAnsi"/>
                <w:sz w:val="20"/>
                <w:szCs w:val="20"/>
                <w:lang w:val="it-IT"/>
              </w:rPr>
              <w:lastRenderedPageBreak/>
              <w:t>tutoraggio in percorsi PNRR</w:t>
            </w:r>
          </w:p>
        </w:tc>
        <w:tc>
          <w:tcPr>
            <w:tcW w:w="178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lastRenderedPageBreak/>
              <w:t>2 punti per anno –</w:t>
            </w:r>
            <w:r w:rsidR="00A92019">
              <w:rPr>
                <w:rFonts w:asciiTheme="majorHAnsi" w:hAnsiTheme="majorHAnsi" w:cstheme="majorHAnsi"/>
                <w:sz w:val="20"/>
                <w:szCs w:val="20"/>
                <w:lang w:val="it-IT"/>
              </w:rPr>
              <w:lastRenderedPageBreak/>
              <w:t xml:space="preserve">– </w:t>
            </w:r>
            <w:r w:rsidR="000C16F8">
              <w:rPr>
                <w:rFonts w:asciiTheme="majorHAnsi" w:hAnsiTheme="majorHAnsi" w:cstheme="majorHAnsi"/>
                <w:sz w:val="20"/>
                <w:szCs w:val="20"/>
                <w:lang w:val="it-IT"/>
              </w:rPr>
              <w:t xml:space="preserve">max </w:t>
            </w:r>
            <w:r w:rsidR="00A92019">
              <w:rPr>
                <w:rFonts w:asciiTheme="majorHAnsi" w:hAnsiTheme="majorHAnsi" w:cstheme="majorHAnsi"/>
                <w:sz w:val="20"/>
                <w:szCs w:val="20"/>
                <w:lang w:val="it-IT"/>
              </w:rPr>
              <w:t xml:space="preserve">4 </w:t>
            </w:r>
          </w:p>
        </w:tc>
        <w:tc>
          <w:tcPr>
            <w:tcW w:w="1507"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1"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4"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415654">
        <w:trPr>
          <w:jc w:val="center"/>
        </w:trPr>
        <w:tc>
          <w:tcPr>
            <w:tcW w:w="1566" w:type="dxa"/>
            <w:vAlign w:val="center"/>
          </w:tcPr>
          <w:p w:rsidR="00415654" w:rsidRPr="00415654" w:rsidRDefault="000747DD"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4</w:t>
            </w:r>
          </w:p>
        </w:tc>
        <w:tc>
          <w:tcPr>
            <w:tcW w:w="20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Esperienza di tutoraggio, mentoring, coaching o accompagnamento di docenti/personale scolastico</w:t>
            </w:r>
          </w:p>
        </w:tc>
        <w:tc>
          <w:tcPr>
            <w:tcW w:w="1785" w:type="dxa"/>
            <w:vAlign w:val="center"/>
          </w:tcPr>
          <w:p w:rsidR="00415654" w:rsidRPr="00A92019" w:rsidRDefault="00A92019" w:rsidP="00415654">
            <w:pPr>
              <w:spacing w:after="6" w:line="312" w:lineRule="auto"/>
              <w:jc w:val="center"/>
              <w:rPr>
                <w:rFonts w:asciiTheme="majorHAnsi" w:hAnsiTheme="majorHAnsi" w:cstheme="majorHAnsi"/>
                <w:sz w:val="20"/>
                <w:szCs w:val="20"/>
                <w:lang w:val="it-IT"/>
              </w:rPr>
            </w:pPr>
            <w:r>
              <w:rPr>
                <w:rFonts w:asciiTheme="majorHAnsi" w:hAnsiTheme="majorHAnsi" w:cstheme="majorHAnsi"/>
                <w:sz w:val="20"/>
                <w:szCs w:val="20"/>
                <w:lang w:val="it-IT"/>
              </w:rPr>
              <w:t>1</w:t>
            </w:r>
            <w:r w:rsidR="00415654" w:rsidRPr="00A92019">
              <w:rPr>
                <w:rFonts w:asciiTheme="majorHAnsi" w:hAnsiTheme="majorHAnsi" w:cstheme="majorHAnsi"/>
                <w:sz w:val="20"/>
                <w:szCs w:val="20"/>
                <w:lang w:val="it-IT"/>
              </w:rPr>
              <w:t xml:space="preserve"> punti per esperienza – max </w:t>
            </w:r>
            <w:r>
              <w:rPr>
                <w:rFonts w:asciiTheme="majorHAnsi" w:hAnsiTheme="majorHAnsi" w:cstheme="majorHAnsi"/>
                <w:sz w:val="20"/>
                <w:szCs w:val="20"/>
                <w:lang w:val="it-IT"/>
              </w:rPr>
              <w:t>3</w:t>
            </w:r>
            <w:r w:rsidRPr="00A92019">
              <w:rPr>
                <w:rFonts w:asciiTheme="majorHAnsi" w:hAnsiTheme="majorHAnsi" w:cstheme="majorHAnsi"/>
                <w:sz w:val="20"/>
                <w:szCs w:val="20"/>
                <w:lang w:val="it-IT"/>
              </w:rPr>
              <w:t xml:space="preserve"> </w:t>
            </w:r>
          </w:p>
        </w:tc>
        <w:tc>
          <w:tcPr>
            <w:tcW w:w="1507"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c>
          <w:tcPr>
            <w:tcW w:w="1941"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c>
          <w:tcPr>
            <w:tcW w:w="1954"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r>
      <w:tr w:rsidR="00415654" w:rsidRPr="000C16F8" w:rsidTr="00415654">
        <w:trPr>
          <w:jc w:val="center"/>
        </w:trPr>
        <w:tc>
          <w:tcPr>
            <w:tcW w:w="1566" w:type="dxa"/>
            <w:vAlign w:val="center"/>
          </w:tcPr>
          <w:p w:rsidR="00415654" w:rsidRPr="00415654" w:rsidRDefault="000747DD"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5</w:t>
            </w:r>
          </w:p>
        </w:tc>
        <w:tc>
          <w:tcPr>
            <w:tcW w:w="20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Esperienze di gestione e monitoraggio di gruppi formativi</w:t>
            </w:r>
          </w:p>
        </w:tc>
        <w:tc>
          <w:tcPr>
            <w:tcW w:w="1785" w:type="dxa"/>
            <w:vAlign w:val="center"/>
          </w:tcPr>
          <w:p w:rsidR="00415654" w:rsidRPr="00A92019" w:rsidRDefault="00A92019" w:rsidP="00A92019">
            <w:pPr>
              <w:spacing w:after="6" w:line="312" w:lineRule="auto"/>
              <w:jc w:val="center"/>
              <w:rPr>
                <w:rFonts w:asciiTheme="majorHAnsi" w:hAnsiTheme="majorHAnsi" w:cstheme="majorHAnsi"/>
                <w:sz w:val="20"/>
                <w:szCs w:val="20"/>
                <w:lang w:val="it-IT"/>
              </w:rPr>
            </w:pPr>
            <w:r>
              <w:rPr>
                <w:rFonts w:asciiTheme="majorHAnsi" w:hAnsiTheme="majorHAnsi" w:cstheme="majorHAnsi"/>
                <w:sz w:val="20"/>
                <w:szCs w:val="20"/>
                <w:lang w:val="it-IT"/>
              </w:rPr>
              <w:t>0,5</w:t>
            </w:r>
            <w:r w:rsidR="00415654" w:rsidRPr="00A92019">
              <w:rPr>
                <w:rFonts w:asciiTheme="majorHAnsi" w:hAnsiTheme="majorHAnsi" w:cstheme="majorHAnsi"/>
                <w:sz w:val="20"/>
                <w:szCs w:val="20"/>
                <w:lang w:val="it-IT"/>
              </w:rPr>
              <w:t xml:space="preserve"> punto per esperienza – max </w:t>
            </w:r>
            <w:r w:rsidR="000C16F8">
              <w:rPr>
                <w:rFonts w:asciiTheme="majorHAnsi" w:hAnsiTheme="majorHAnsi" w:cstheme="majorHAnsi"/>
                <w:sz w:val="20"/>
                <w:szCs w:val="20"/>
                <w:lang w:val="it-IT"/>
              </w:rPr>
              <w:t>2</w:t>
            </w:r>
            <w:r>
              <w:rPr>
                <w:rFonts w:asciiTheme="majorHAnsi" w:hAnsiTheme="majorHAnsi" w:cstheme="majorHAnsi"/>
                <w:sz w:val="20"/>
                <w:szCs w:val="20"/>
                <w:lang w:val="it-IT"/>
              </w:rPr>
              <w:t xml:space="preserve"> </w:t>
            </w:r>
          </w:p>
        </w:tc>
        <w:tc>
          <w:tcPr>
            <w:tcW w:w="1507"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c>
          <w:tcPr>
            <w:tcW w:w="1941"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c>
          <w:tcPr>
            <w:tcW w:w="1954" w:type="dxa"/>
            <w:vAlign w:val="center"/>
          </w:tcPr>
          <w:p w:rsidR="00415654" w:rsidRPr="00A92019" w:rsidRDefault="00415654" w:rsidP="00415654">
            <w:pPr>
              <w:spacing w:after="6" w:line="312" w:lineRule="auto"/>
              <w:jc w:val="center"/>
              <w:rPr>
                <w:rFonts w:asciiTheme="majorHAnsi" w:hAnsiTheme="majorHAnsi" w:cstheme="majorHAnsi"/>
                <w:sz w:val="20"/>
                <w:szCs w:val="20"/>
                <w:lang w:val="it-IT"/>
              </w:rPr>
            </w:pPr>
          </w:p>
        </w:tc>
      </w:tr>
    </w:tbl>
    <w:p w:rsidR="009D12D4" w:rsidRPr="000C16F8" w:rsidRDefault="00000000" w:rsidP="00415654">
      <w:pPr>
        <w:spacing w:after="6" w:line="312" w:lineRule="auto"/>
        <w:jc w:val="both"/>
        <w:rPr>
          <w:rFonts w:asciiTheme="majorHAnsi" w:hAnsiTheme="majorHAnsi" w:cstheme="majorHAnsi"/>
          <w:sz w:val="20"/>
          <w:szCs w:val="20"/>
          <w:lang w:val="it-IT"/>
        </w:rPr>
      </w:pPr>
      <w:r w:rsidRPr="000C16F8">
        <w:rPr>
          <w:rFonts w:asciiTheme="majorHAnsi" w:hAnsiTheme="majorHAnsi" w:cstheme="majorHAnsi"/>
          <w:sz w:val="20"/>
          <w:szCs w:val="20"/>
          <w:lang w:val="it-IT"/>
        </w:rPr>
        <w:t>Subtotale Indicatore 2: ______ /</w:t>
      </w:r>
      <w:r w:rsidR="00A92019" w:rsidRPr="000C16F8">
        <w:rPr>
          <w:rFonts w:asciiTheme="majorHAnsi" w:hAnsiTheme="majorHAnsi" w:cstheme="majorHAnsi"/>
          <w:sz w:val="20"/>
          <w:szCs w:val="20"/>
          <w:lang w:val="it-IT"/>
        </w:rPr>
        <w:t>2</w:t>
      </w:r>
      <w:r w:rsidRPr="000C16F8">
        <w:rPr>
          <w:rFonts w:asciiTheme="majorHAnsi" w:hAnsiTheme="majorHAnsi" w:cstheme="majorHAnsi"/>
          <w:sz w:val="20"/>
          <w:szCs w:val="20"/>
          <w:lang w:val="it-IT"/>
        </w:rPr>
        <w:t>5</w:t>
      </w:r>
    </w:p>
    <w:p w:rsidR="009D12D4" w:rsidRPr="00255DF3" w:rsidRDefault="00000000" w:rsidP="00415654">
      <w:pPr>
        <w:pStyle w:val="Titolo2"/>
        <w:spacing w:before="0" w:after="6" w:line="312" w:lineRule="auto"/>
        <w:jc w:val="both"/>
        <w:rPr>
          <w:rFonts w:cstheme="majorHAnsi"/>
          <w:color w:val="000000" w:themeColor="text1"/>
          <w:sz w:val="20"/>
          <w:szCs w:val="20"/>
          <w:lang w:val="it-IT"/>
        </w:rPr>
      </w:pPr>
      <w:r w:rsidRPr="00255DF3">
        <w:rPr>
          <w:rFonts w:cstheme="majorHAnsi"/>
          <w:color w:val="000000" w:themeColor="text1"/>
          <w:sz w:val="20"/>
          <w:szCs w:val="20"/>
          <w:lang w:val="it-IT"/>
        </w:rPr>
        <w:t>INDICATORE 3 – CAPACITÀ RELAZIONALI, ORGANIZZATIVE E DI GESTIONE DEL GRUPPO</w:t>
      </w:r>
    </w:p>
    <w:p w:rsidR="009D12D4" w:rsidRPr="00415654" w:rsidRDefault="00000000" w:rsidP="0041565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Punteggio</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massimo</w:t>
      </w:r>
      <w:proofErr w:type="spellEnd"/>
      <w:r w:rsidRPr="00415654">
        <w:rPr>
          <w:rFonts w:asciiTheme="majorHAnsi" w:hAnsiTheme="majorHAnsi" w:cstheme="majorHAnsi"/>
          <w:sz w:val="20"/>
          <w:szCs w:val="20"/>
        </w:rPr>
        <w:t>: 2</w:t>
      </w:r>
      <w:r w:rsidR="00A92019">
        <w:rPr>
          <w:rFonts w:asciiTheme="majorHAnsi" w:hAnsiTheme="majorHAnsi" w:cstheme="majorHAnsi"/>
          <w:sz w:val="20"/>
          <w:szCs w:val="20"/>
        </w:rPr>
        <w:t>5</w:t>
      </w:r>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punti</w:t>
      </w:r>
      <w:proofErr w:type="spellEnd"/>
    </w:p>
    <w:tbl>
      <w:tblPr>
        <w:tblStyle w:val="Grigliatabella"/>
        <w:tblW w:w="0" w:type="auto"/>
        <w:jc w:val="center"/>
        <w:tblLook w:val="04A0" w:firstRow="1" w:lastRow="0" w:firstColumn="1" w:lastColumn="0" w:noHBand="0" w:noVBand="1"/>
      </w:tblPr>
      <w:tblGrid>
        <w:gridCol w:w="1577"/>
        <w:gridCol w:w="1962"/>
        <w:gridCol w:w="2098"/>
        <w:gridCol w:w="1216"/>
        <w:gridCol w:w="1945"/>
        <w:gridCol w:w="1958"/>
      </w:tblGrid>
      <w:tr w:rsidR="00415654" w:rsidRPr="00415654" w:rsidTr="000C16F8">
        <w:trPr>
          <w:jc w:val="center"/>
        </w:trPr>
        <w:tc>
          <w:tcPr>
            <w:tcW w:w="1577"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N.</w:t>
            </w:r>
          </w:p>
        </w:tc>
        <w:tc>
          <w:tcPr>
            <w:tcW w:w="1962"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Esperienza/ruolo</w:t>
            </w:r>
          </w:p>
        </w:tc>
        <w:tc>
          <w:tcPr>
            <w:tcW w:w="2098"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Criterio</w:t>
            </w:r>
          </w:p>
        </w:tc>
        <w:tc>
          <w:tcPr>
            <w:tcW w:w="1216"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b/>
                <w:sz w:val="20"/>
                <w:szCs w:val="20"/>
              </w:rPr>
            </w:pPr>
            <w:r>
              <w:rPr>
                <w:rFonts w:asciiTheme="majorHAnsi" w:hAnsiTheme="majorHAnsi" w:cstheme="majorHAnsi"/>
                <w:b/>
                <w:sz w:val="20"/>
                <w:szCs w:val="20"/>
              </w:rPr>
              <w:t xml:space="preserve">N. </w:t>
            </w:r>
            <w:proofErr w:type="spellStart"/>
            <w:r>
              <w:rPr>
                <w:rFonts w:asciiTheme="majorHAnsi" w:hAnsiTheme="majorHAnsi" w:cstheme="majorHAnsi"/>
                <w:b/>
                <w:sz w:val="20"/>
                <w:szCs w:val="20"/>
              </w:rPr>
              <w:t>Attività</w:t>
            </w:r>
            <w:proofErr w:type="spellEnd"/>
          </w:p>
        </w:tc>
        <w:tc>
          <w:tcPr>
            <w:tcW w:w="1945"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Autovalutazione</w:t>
            </w:r>
            <w:proofErr w:type="spellEnd"/>
          </w:p>
        </w:tc>
        <w:tc>
          <w:tcPr>
            <w:tcW w:w="1958"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Eterovalutazione IC Melilli</w:t>
            </w: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Funzione strumentale</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3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Coordinatore di classe / consigli di classe, interclasse o intersezione</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3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3</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Coordinatore di programmazione per classi parallele o verticali</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3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4</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Componente GLI/GLO o incarichi connessi all’inclusione</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3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5</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Responsabile di plesso / incarichi organizzativi</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3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6</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Componente Comitato di valutazione / Consiglio di Istituto / RSU</w:t>
            </w:r>
          </w:p>
        </w:tc>
        <w:tc>
          <w:tcPr>
            <w:tcW w:w="2098" w:type="dxa"/>
            <w:vAlign w:val="center"/>
          </w:tcPr>
          <w:p w:rsidR="00415654" w:rsidRPr="00415654" w:rsidRDefault="00A92019" w:rsidP="00415654">
            <w:pPr>
              <w:spacing w:after="6" w:line="312" w:lineRule="auto"/>
              <w:jc w:val="center"/>
              <w:rPr>
                <w:rFonts w:asciiTheme="majorHAnsi" w:hAnsiTheme="majorHAnsi" w:cstheme="majorHAnsi"/>
                <w:sz w:val="20"/>
                <w:szCs w:val="20"/>
                <w:lang w:val="it-IT"/>
              </w:rPr>
            </w:pPr>
            <w:r>
              <w:rPr>
                <w:rFonts w:asciiTheme="majorHAnsi" w:hAnsiTheme="majorHAnsi" w:cstheme="majorHAnsi"/>
                <w:sz w:val="20"/>
                <w:szCs w:val="20"/>
                <w:lang w:val="it-IT"/>
              </w:rPr>
              <w:t>1</w:t>
            </w:r>
            <w:r w:rsidR="00415654" w:rsidRPr="00415654">
              <w:rPr>
                <w:rFonts w:asciiTheme="majorHAnsi" w:hAnsiTheme="majorHAnsi" w:cstheme="majorHAnsi"/>
                <w:sz w:val="20"/>
                <w:szCs w:val="20"/>
                <w:lang w:val="it-IT"/>
              </w:rPr>
              <w:t xml:space="preserve"> punto per anno – max </w:t>
            </w:r>
            <w:r>
              <w:rPr>
                <w:rFonts w:asciiTheme="majorHAnsi" w:hAnsiTheme="majorHAnsi" w:cstheme="majorHAnsi"/>
                <w:sz w:val="20"/>
                <w:szCs w:val="20"/>
                <w:lang w:val="it-IT"/>
              </w:rPr>
              <w:t>5</w:t>
            </w:r>
            <w:r w:rsidR="00415654" w:rsidRPr="00415654">
              <w:rPr>
                <w:rFonts w:asciiTheme="majorHAnsi" w:hAnsiTheme="majorHAnsi" w:cstheme="majorHAnsi"/>
                <w:sz w:val="20"/>
                <w:szCs w:val="20"/>
                <w:lang w:val="it-IT"/>
              </w:rPr>
              <w:t xml:space="preserve">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0C16F8"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7</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Animatore Digitale</w:t>
            </w:r>
          </w:p>
        </w:tc>
        <w:tc>
          <w:tcPr>
            <w:tcW w:w="209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anno – max 2 </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415654" w:rsidTr="000C16F8">
        <w:trPr>
          <w:jc w:val="center"/>
        </w:trPr>
        <w:tc>
          <w:tcPr>
            <w:tcW w:w="1577"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8</w:t>
            </w:r>
          </w:p>
        </w:tc>
        <w:tc>
          <w:tcPr>
            <w:tcW w:w="196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Altre esperienze documentate di </w:t>
            </w:r>
            <w:r w:rsidRPr="00415654">
              <w:rPr>
                <w:rFonts w:asciiTheme="majorHAnsi" w:hAnsiTheme="majorHAnsi" w:cstheme="majorHAnsi"/>
                <w:sz w:val="20"/>
                <w:szCs w:val="20"/>
                <w:lang w:val="it-IT"/>
              </w:rPr>
              <w:lastRenderedPageBreak/>
              <w:t>gestione, coordinamento, comunicazione e mediazione</w:t>
            </w:r>
          </w:p>
        </w:tc>
        <w:tc>
          <w:tcPr>
            <w:tcW w:w="2098" w:type="dxa"/>
            <w:vAlign w:val="center"/>
          </w:tcPr>
          <w:p w:rsidR="00415654" w:rsidRPr="00415654" w:rsidRDefault="00A92019"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lastRenderedPageBreak/>
              <w:t>1</w:t>
            </w:r>
            <w:r w:rsidR="00415654" w:rsidRPr="00415654">
              <w:rPr>
                <w:rFonts w:asciiTheme="majorHAnsi" w:hAnsiTheme="majorHAnsi" w:cstheme="majorHAnsi"/>
                <w:sz w:val="20"/>
                <w:szCs w:val="20"/>
              </w:rPr>
              <w:t xml:space="preserve"> punt</w:t>
            </w:r>
            <w:r w:rsidR="000C16F8">
              <w:rPr>
                <w:rFonts w:asciiTheme="majorHAnsi" w:hAnsiTheme="majorHAnsi" w:cstheme="majorHAnsi"/>
                <w:sz w:val="20"/>
                <w:szCs w:val="20"/>
              </w:rPr>
              <w:t>o</w:t>
            </w:r>
            <w:r w:rsidR="00415654" w:rsidRPr="00415654">
              <w:rPr>
                <w:rFonts w:asciiTheme="majorHAnsi" w:hAnsiTheme="majorHAnsi" w:cstheme="majorHAnsi"/>
                <w:sz w:val="20"/>
                <w:szCs w:val="20"/>
              </w:rPr>
              <w:t xml:space="preserve"> per </w:t>
            </w:r>
            <w:proofErr w:type="spellStart"/>
            <w:r w:rsidR="00415654" w:rsidRPr="00415654">
              <w:rPr>
                <w:rFonts w:asciiTheme="majorHAnsi" w:hAnsiTheme="majorHAnsi" w:cstheme="majorHAnsi"/>
                <w:sz w:val="20"/>
                <w:szCs w:val="20"/>
              </w:rPr>
              <w:t>esperienza</w:t>
            </w:r>
            <w:proofErr w:type="spellEnd"/>
            <w:r w:rsidR="00415654" w:rsidRPr="00415654">
              <w:rPr>
                <w:rFonts w:asciiTheme="majorHAnsi" w:hAnsiTheme="majorHAnsi" w:cstheme="majorHAnsi"/>
                <w:sz w:val="20"/>
                <w:szCs w:val="20"/>
              </w:rPr>
              <w:t xml:space="preserve"> – max 3</w:t>
            </w:r>
          </w:p>
        </w:tc>
        <w:tc>
          <w:tcPr>
            <w:tcW w:w="1216"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45"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58"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bl>
    <w:p w:rsidR="009D12D4" w:rsidRPr="000C16F8" w:rsidRDefault="00000000" w:rsidP="00415654">
      <w:pPr>
        <w:spacing w:after="6" w:line="312" w:lineRule="auto"/>
        <w:jc w:val="both"/>
        <w:rPr>
          <w:rFonts w:asciiTheme="majorHAnsi" w:hAnsiTheme="majorHAnsi" w:cstheme="majorHAnsi"/>
          <w:sz w:val="20"/>
          <w:szCs w:val="20"/>
          <w:lang w:val="it-IT"/>
        </w:rPr>
      </w:pPr>
      <w:r w:rsidRPr="000C16F8">
        <w:rPr>
          <w:rFonts w:asciiTheme="majorHAnsi" w:hAnsiTheme="majorHAnsi" w:cstheme="majorHAnsi"/>
          <w:sz w:val="20"/>
          <w:szCs w:val="20"/>
          <w:lang w:val="it-IT"/>
        </w:rPr>
        <w:t>Subtotale Indicatore 3: ______ /2</w:t>
      </w:r>
      <w:r w:rsidR="00A92019" w:rsidRPr="000C16F8">
        <w:rPr>
          <w:rFonts w:asciiTheme="majorHAnsi" w:hAnsiTheme="majorHAnsi" w:cstheme="majorHAnsi"/>
          <w:sz w:val="20"/>
          <w:szCs w:val="20"/>
          <w:lang w:val="it-IT"/>
        </w:rPr>
        <w:t>5</w:t>
      </w:r>
    </w:p>
    <w:p w:rsidR="009D12D4" w:rsidRPr="00255DF3" w:rsidRDefault="00000000" w:rsidP="00415654">
      <w:pPr>
        <w:pStyle w:val="Titolo2"/>
        <w:spacing w:before="0" w:after="6" w:line="312" w:lineRule="auto"/>
        <w:jc w:val="both"/>
        <w:rPr>
          <w:rFonts w:cstheme="majorHAnsi"/>
          <w:color w:val="000000" w:themeColor="text1"/>
          <w:sz w:val="20"/>
          <w:szCs w:val="20"/>
          <w:lang w:val="it-IT"/>
        </w:rPr>
      </w:pPr>
      <w:r w:rsidRPr="00255DF3">
        <w:rPr>
          <w:rFonts w:cstheme="majorHAnsi"/>
          <w:color w:val="000000" w:themeColor="text1"/>
          <w:sz w:val="20"/>
          <w:szCs w:val="20"/>
          <w:lang w:val="it-IT"/>
        </w:rPr>
        <w:t>INDICATORE 4 – COMPETENZE DIGITALI E INTELLIGENZA ARTIFICIALE</w:t>
      </w:r>
    </w:p>
    <w:p w:rsidR="009D12D4" w:rsidRPr="00415654" w:rsidRDefault="00000000" w:rsidP="0041565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Punteggio</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massimo</w:t>
      </w:r>
      <w:proofErr w:type="spellEnd"/>
      <w:r w:rsidRPr="00415654">
        <w:rPr>
          <w:rFonts w:asciiTheme="majorHAnsi" w:hAnsiTheme="majorHAnsi" w:cstheme="majorHAnsi"/>
          <w:sz w:val="20"/>
          <w:szCs w:val="20"/>
        </w:rPr>
        <w:t>: 2</w:t>
      </w:r>
      <w:r w:rsidR="00A92019">
        <w:rPr>
          <w:rFonts w:asciiTheme="majorHAnsi" w:hAnsiTheme="majorHAnsi" w:cstheme="majorHAnsi"/>
          <w:sz w:val="20"/>
          <w:szCs w:val="20"/>
        </w:rPr>
        <w:t>5</w:t>
      </w:r>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punti</w:t>
      </w:r>
      <w:proofErr w:type="spellEnd"/>
    </w:p>
    <w:tbl>
      <w:tblPr>
        <w:tblStyle w:val="Grigliatabella"/>
        <w:tblW w:w="0" w:type="auto"/>
        <w:jc w:val="center"/>
        <w:tblLook w:val="04A0" w:firstRow="1" w:lastRow="0" w:firstColumn="1" w:lastColumn="0" w:noHBand="0" w:noVBand="1"/>
      </w:tblPr>
      <w:tblGrid>
        <w:gridCol w:w="1444"/>
        <w:gridCol w:w="2212"/>
        <w:gridCol w:w="1903"/>
        <w:gridCol w:w="1373"/>
        <w:gridCol w:w="1904"/>
        <w:gridCol w:w="1920"/>
      </w:tblGrid>
      <w:tr w:rsidR="00415654" w:rsidRPr="00415654" w:rsidTr="00415654">
        <w:trPr>
          <w:jc w:val="center"/>
        </w:trPr>
        <w:tc>
          <w:tcPr>
            <w:tcW w:w="1444"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N.</w:t>
            </w:r>
          </w:p>
        </w:tc>
        <w:tc>
          <w:tcPr>
            <w:tcW w:w="2212"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Esperienza/competenza</w:t>
            </w:r>
          </w:p>
        </w:tc>
        <w:tc>
          <w:tcPr>
            <w:tcW w:w="1903"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Criterio</w:t>
            </w:r>
          </w:p>
        </w:tc>
        <w:tc>
          <w:tcPr>
            <w:tcW w:w="1373"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b/>
                <w:sz w:val="20"/>
                <w:szCs w:val="20"/>
              </w:rPr>
            </w:pPr>
            <w:r>
              <w:rPr>
                <w:rFonts w:asciiTheme="majorHAnsi" w:hAnsiTheme="majorHAnsi" w:cstheme="majorHAnsi"/>
                <w:b/>
                <w:sz w:val="20"/>
                <w:szCs w:val="20"/>
              </w:rPr>
              <w:t xml:space="preserve">N. </w:t>
            </w:r>
            <w:proofErr w:type="spellStart"/>
            <w:r>
              <w:rPr>
                <w:rFonts w:asciiTheme="majorHAnsi" w:hAnsiTheme="majorHAnsi" w:cstheme="majorHAnsi"/>
                <w:b/>
                <w:sz w:val="20"/>
                <w:szCs w:val="20"/>
              </w:rPr>
              <w:t>Esperienze</w:t>
            </w:r>
            <w:proofErr w:type="spellEnd"/>
          </w:p>
        </w:tc>
        <w:tc>
          <w:tcPr>
            <w:tcW w:w="1904"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Autovalutazione</w:t>
            </w:r>
            <w:proofErr w:type="spellEnd"/>
          </w:p>
        </w:tc>
        <w:tc>
          <w:tcPr>
            <w:tcW w:w="1920" w:type="dxa"/>
            <w:shd w:val="clear" w:color="auto" w:fill="D9EAF7"/>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Eterovalutazione IC Melilli</w:t>
            </w:r>
          </w:p>
        </w:tc>
      </w:tr>
      <w:tr w:rsidR="00415654" w:rsidRPr="00415654" w:rsidTr="00415654">
        <w:trPr>
          <w:jc w:val="center"/>
        </w:trPr>
        <w:tc>
          <w:tcPr>
            <w:tcW w:w="144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w:t>
            </w:r>
          </w:p>
        </w:tc>
        <w:tc>
          <w:tcPr>
            <w:tcW w:w="221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Esperienze documentate nell’uso dell’Intelligenza Artificiale e/o IA generativa</w:t>
            </w:r>
          </w:p>
        </w:tc>
        <w:tc>
          <w:tcPr>
            <w:tcW w:w="190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2 </w:t>
            </w:r>
            <w:proofErr w:type="spellStart"/>
            <w:r w:rsidRPr="00415654">
              <w:rPr>
                <w:rFonts w:asciiTheme="majorHAnsi" w:hAnsiTheme="majorHAnsi" w:cstheme="majorHAnsi"/>
                <w:sz w:val="20"/>
                <w:szCs w:val="20"/>
              </w:rPr>
              <w:t>punti</w:t>
            </w:r>
            <w:proofErr w:type="spellEnd"/>
            <w:r w:rsidRPr="00415654">
              <w:rPr>
                <w:rFonts w:asciiTheme="majorHAnsi" w:hAnsiTheme="majorHAnsi" w:cstheme="majorHAnsi"/>
                <w:sz w:val="20"/>
                <w:szCs w:val="20"/>
              </w:rPr>
              <w:t xml:space="preserve"> per </w:t>
            </w:r>
            <w:proofErr w:type="spellStart"/>
            <w:r w:rsidRPr="00415654">
              <w:rPr>
                <w:rFonts w:asciiTheme="majorHAnsi" w:hAnsiTheme="majorHAnsi" w:cstheme="majorHAnsi"/>
                <w:sz w:val="20"/>
                <w:szCs w:val="20"/>
              </w:rPr>
              <w:t>esperienza</w:t>
            </w:r>
            <w:proofErr w:type="spellEnd"/>
            <w:r w:rsidRPr="00415654">
              <w:rPr>
                <w:rFonts w:asciiTheme="majorHAnsi" w:hAnsiTheme="majorHAnsi" w:cstheme="majorHAnsi"/>
                <w:sz w:val="20"/>
                <w:szCs w:val="20"/>
              </w:rPr>
              <w:t xml:space="preserve"> – max 6</w:t>
            </w:r>
          </w:p>
        </w:tc>
        <w:tc>
          <w:tcPr>
            <w:tcW w:w="1373"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415654">
        <w:trPr>
          <w:jc w:val="center"/>
        </w:trPr>
        <w:tc>
          <w:tcPr>
            <w:tcW w:w="144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p>
        </w:tc>
        <w:tc>
          <w:tcPr>
            <w:tcW w:w="221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Esperienze nell’uso di </w:t>
            </w:r>
            <w:proofErr w:type="spellStart"/>
            <w:r w:rsidRPr="00415654">
              <w:rPr>
                <w:rFonts w:asciiTheme="majorHAnsi" w:hAnsiTheme="majorHAnsi" w:cstheme="majorHAnsi"/>
                <w:sz w:val="20"/>
                <w:szCs w:val="20"/>
                <w:lang w:val="it-IT"/>
              </w:rPr>
              <w:t>Copilot</w:t>
            </w:r>
            <w:proofErr w:type="spellEnd"/>
            <w:r w:rsidRPr="00415654">
              <w:rPr>
                <w:rFonts w:asciiTheme="majorHAnsi" w:hAnsiTheme="majorHAnsi" w:cstheme="majorHAnsi"/>
                <w:sz w:val="20"/>
                <w:szCs w:val="20"/>
                <w:lang w:val="it-IT"/>
              </w:rPr>
              <w:t xml:space="preserve">, Gemini, </w:t>
            </w:r>
            <w:proofErr w:type="spellStart"/>
            <w:r w:rsidRPr="00415654">
              <w:rPr>
                <w:rFonts w:asciiTheme="majorHAnsi" w:hAnsiTheme="majorHAnsi" w:cstheme="majorHAnsi"/>
                <w:sz w:val="20"/>
                <w:szCs w:val="20"/>
                <w:lang w:val="it-IT"/>
              </w:rPr>
              <w:t>NotebookLM</w:t>
            </w:r>
            <w:proofErr w:type="spellEnd"/>
            <w:r w:rsidRPr="00415654">
              <w:rPr>
                <w:rFonts w:asciiTheme="majorHAnsi" w:hAnsiTheme="majorHAnsi" w:cstheme="majorHAnsi"/>
                <w:sz w:val="20"/>
                <w:szCs w:val="20"/>
                <w:lang w:val="it-IT"/>
              </w:rPr>
              <w:t>, Google Workspace/Google Suite o strumenti analoghi</w:t>
            </w:r>
          </w:p>
        </w:tc>
        <w:tc>
          <w:tcPr>
            <w:tcW w:w="190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 punto per </w:t>
            </w:r>
            <w:proofErr w:type="spellStart"/>
            <w:r w:rsidRPr="00415654">
              <w:rPr>
                <w:rFonts w:asciiTheme="majorHAnsi" w:hAnsiTheme="majorHAnsi" w:cstheme="majorHAnsi"/>
                <w:sz w:val="20"/>
                <w:szCs w:val="20"/>
              </w:rPr>
              <w:t>esperienza</w:t>
            </w:r>
            <w:proofErr w:type="spellEnd"/>
            <w:r w:rsidRPr="00415654">
              <w:rPr>
                <w:rFonts w:asciiTheme="majorHAnsi" w:hAnsiTheme="majorHAnsi" w:cstheme="majorHAnsi"/>
                <w:sz w:val="20"/>
                <w:szCs w:val="20"/>
              </w:rPr>
              <w:t xml:space="preserve"> – max 4</w:t>
            </w:r>
          </w:p>
        </w:tc>
        <w:tc>
          <w:tcPr>
            <w:tcW w:w="1373"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415654" w:rsidTr="00415654">
        <w:trPr>
          <w:jc w:val="center"/>
        </w:trPr>
        <w:tc>
          <w:tcPr>
            <w:tcW w:w="144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3</w:t>
            </w:r>
          </w:p>
        </w:tc>
        <w:tc>
          <w:tcPr>
            <w:tcW w:w="221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Esperienze nella formazione o nell’accompagnamento di docenti/personale scolastico sull’IA</w:t>
            </w:r>
          </w:p>
        </w:tc>
        <w:tc>
          <w:tcPr>
            <w:tcW w:w="1903" w:type="dxa"/>
            <w:vAlign w:val="center"/>
          </w:tcPr>
          <w:p w:rsidR="00415654" w:rsidRPr="00415654" w:rsidRDefault="00AD3E89"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4</w:t>
            </w:r>
            <w:r w:rsidR="00415654" w:rsidRPr="00415654">
              <w:rPr>
                <w:rFonts w:asciiTheme="majorHAnsi" w:hAnsiTheme="majorHAnsi" w:cstheme="majorHAnsi"/>
                <w:sz w:val="20"/>
                <w:szCs w:val="20"/>
              </w:rPr>
              <w:t xml:space="preserve"> </w:t>
            </w:r>
            <w:proofErr w:type="spellStart"/>
            <w:r w:rsidR="00415654" w:rsidRPr="00415654">
              <w:rPr>
                <w:rFonts w:asciiTheme="majorHAnsi" w:hAnsiTheme="majorHAnsi" w:cstheme="majorHAnsi"/>
                <w:sz w:val="20"/>
                <w:szCs w:val="20"/>
              </w:rPr>
              <w:t>punti</w:t>
            </w:r>
            <w:proofErr w:type="spellEnd"/>
            <w:r w:rsidR="00415654" w:rsidRPr="00415654">
              <w:rPr>
                <w:rFonts w:asciiTheme="majorHAnsi" w:hAnsiTheme="majorHAnsi" w:cstheme="majorHAnsi"/>
                <w:sz w:val="20"/>
                <w:szCs w:val="20"/>
              </w:rPr>
              <w:t xml:space="preserve"> per </w:t>
            </w:r>
            <w:proofErr w:type="spellStart"/>
            <w:r w:rsidR="00415654" w:rsidRPr="00415654">
              <w:rPr>
                <w:rFonts w:asciiTheme="majorHAnsi" w:hAnsiTheme="majorHAnsi" w:cstheme="majorHAnsi"/>
                <w:sz w:val="20"/>
                <w:szCs w:val="20"/>
              </w:rPr>
              <w:t>esperienza</w:t>
            </w:r>
            <w:proofErr w:type="spellEnd"/>
            <w:r w:rsidR="00415654" w:rsidRPr="00415654">
              <w:rPr>
                <w:rFonts w:asciiTheme="majorHAnsi" w:hAnsiTheme="majorHAnsi" w:cstheme="majorHAnsi"/>
                <w:sz w:val="20"/>
                <w:szCs w:val="20"/>
              </w:rPr>
              <w:t xml:space="preserve"> – max</w:t>
            </w:r>
            <w:r>
              <w:rPr>
                <w:rFonts w:asciiTheme="majorHAnsi" w:hAnsiTheme="majorHAnsi" w:cstheme="majorHAnsi"/>
                <w:sz w:val="20"/>
                <w:szCs w:val="20"/>
              </w:rPr>
              <w:t xml:space="preserve"> 8</w:t>
            </w:r>
          </w:p>
        </w:tc>
        <w:tc>
          <w:tcPr>
            <w:tcW w:w="1373"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r w:rsidR="00415654" w:rsidRPr="00582B34" w:rsidTr="00415654">
        <w:trPr>
          <w:jc w:val="center"/>
        </w:trPr>
        <w:tc>
          <w:tcPr>
            <w:tcW w:w="144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4</w:t>
            </w:r>
          </w:p>
        </w:tc>
        <w:tc>
          <w:tcPr>
            <w:tcW w:w="221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Esperienze nell’Animazione Digitale, Équipe Formativa Territoriale o altri percorsi di transizione digitale</w:t>
            </w:r>
          </w:p>
        </w:tc>
        <w:tc>
          <w:tcPr>
            <w:tcW w:w="190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1 punto per esperienza/anno – max </w:t>
            </w:r>
            <w:r w:rsidR="00AD3E89">
              <w:rPr>
                <w:rFonts w:asciiTheme="majorHAnsi" w:hAnsiTheme="majorHAnsi" w:cstheme="majorHAnsi"/>
                <w:sz w:val="20"/>
                <w:szCs w:val="20"/>
                <w:lang w:val="it-IT"/>
              </w:rPr>
              <w:t>2</w:t>
            </w:r>
          </w:p>
        </w:tc>
        <w:tc>
          <w:tcPr>
            <w:tcW w:w="1373"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04"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c>
          <w:tcPr>
            <w:tcW w:w="1920"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p>
        </w:tc>
      </w:tr>
      <w:tr w:rsidR="00415654" w:rsidRPr="00415654" w:rsidTr="00415654">
        <w:trPr>
          <w:jc w:val="center"/>
        </w:trPr>
        <w:tc>
          <w:tcPr>
            <w:tcW w:w="1444"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5</w:t>
            </w:r>
          </w:p>
        </w:tc>
        <w:tc>
          <w:tcPr>
            <w:tcW w:w="2212" w:type="dxa"/>
            <w:vAlign w:val="center"/>
          </w:tcPr>
          <w:p w:rsidR="00415654" w:rsidRPr="00415654" w:rsidRDefault="00415654" w:rsidP="00415654">
            <w:pPr>
              <w:spacing w:after="6" w:line="312" w:lineRule="auto"/>
              <w:jc w:val="center"/>
              <w:rPr>
                <w:rFonts w:asciiTheme="majorHAnsi" w:hAnsiTheme="majorHAnsi" w:cstheme="majorHAnsi"/>
                <w:sz w:val="20"/>
                <w:szCs w:val="20"/>
                <w:lang w:val="it-IT"/>
              </w:rPr>
            </w:pPr>
            <w:r w:rsidRPr="00415654">
              <w:rPr>
                <w:rFonts w:asciiTheme="majorHAnsi" w:hAnsiTheme="majorHAnsi" w:cstheme="majorHAnsi"/>
                <w:sz w:val="20"/>
                <w:szCs w:val="20"/>
                <w:lang w:val="it-IT"/>
              </w:rPr>
              <w:t>Esperienze documentate in cybersecurity, sicurezza digitale, cittadinanza digitale o prevenzione del cyberbullismo</w:t>
            </w:r>
          </w:p>
        </w:tc>
        <w:tc>
          <w:tcPr>
            <w:tcW w:w="1903" w:type="dxa"/>
            <w:vAlign w:val="center"/>
          </w:tcPr>
          <w:p w:rsidR="00415654" w:rsidRPr="00415654" w:rsidRDefault="00415654"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 xml:space="preserve">1 punto per </w:t>
            </w:r>
            <w:proofErr w:type="spellStart"/>
            <w:r w:rsidRPr="00415654">
              <w:rPr>
                <w:rFonts w:asciiTheme="majorHAnsi" w:hAnsiTheme="majorHAnsi" w:cstheme="majorHAnsi"/>
                <w:sz w:val="20"/>
                <w:szCs w:val="20"/>
              </w:rPr>
              <w:t>esperienza</w:t>
            </w:r>
            <w:proofErr w:type="spellEnd"/>
            <w:r w:rsidRPr="00415654">
              <w:rPr>
                <w:rFonts w:asciiTheme="majorHAnsi" w:hAnsiTheme="majorHAnsi" w:cstheme="majorHAnsi"/>
                <w:sz w:val="20"/>
                <w:szCs w:val="20"/>
              </w:rPr>
              <w:t xml:space="preserve"> – max </w:t>
            </w:r>
            <w:r w:rsidR="00A92019">
              <w:rPr>
                <w:rFonts w:asciiTheme="majorHAnsi" w:hAnsiTheme="majorHAnsi" w:cstheme="majorHAnsi"/>
                <w:sz w:val="20"/>
                <w:szCs w:val="20"/>
              </w:rPr>
              <w:t>5</w:t>
            </w:r>
          </w:p>
        </w:tc>
        <w:tc>
          <w:tcPr>
            <w:tcW w:w="1373"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04"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c>
          <w:tcPr>
            <w:tcW w:w="1920" w:type="dxa"/>
            <w:vAlign w:val="center"/>
          </w:tcPr>
          <w:p w:rsidR="00415654" w:rsidRPr="00415654" w:rsidRDefault="00415654" w:rsidP="00415654">
            <w:pPr>
              <w:spacing w:after="6" w:line="312" w:lineRule="auto"/>
              <w:jc w:val="center"/>
              <w:rPr>
                <w:rFonts w:asciiTheme="majorHAnsi" w:hAnsiTheme="majorHAnsi" w:cstheme="majorHAnsi"/>
                <w:sz w:val="20"/>
                <w:szCs w:val="20"/>
              </w:rPr>
            </w:pPr>
          </w:p>
        </w:tc>
      </w:tr>
    </w:tbl>
    <w:p w:rsidR="009D12D4" w:rsidRPr="00415654" w:rsidRDefault="00000000" w:rsidP="00415654">
      <w:pPr>
        <w:spacing w:after="6" w:line="312" w:lineRule="auto"/>
        <w:jc w:val="both"/>
        <w:rPr>
          <w:rFonts w:asciiTheme="majorHAnsi" w:hAnsiTheme="majorHAnsi" w:cstheme="majorHAnsi"/>
          <w:sz w:val="20"/>
          <w:szCs w:val="20"/>
        </w:rPr>
      </w:pPr>
      <w:proofErr w:type="spellStart"/>
      <w:r w:rsidRPr="00415654">
        <w:rPr>
          <w:rFonts w:asciiTheme="majorHAnsi" w:hAnsiTheme="majorHAnsi" w:cstheme="majorHAnsi"/>
          <w:sz w:val="20"/>
          <w:szCs w:val="20"/>
        </w:rPr>
        <w:t>Subtotale</w:t>
      </w:r>
      <w:proofErr w:type="spellEnd"/>
      <w:r w:rsidRPr="00415654">
        <w:rPr>
          <w:rFonts w:asciiTheme="majorHAnsi" w:hAnsiTheme="majorHAnsi" w:cstheme="majorHAnsi"/>
          <w:sz w:val="20"/>
          <w:szCs w:val="20"/>
        </w:rPr>
        <w:t xml:space="preserve"> </w:t>
      </w:r>
      <w:proofErr w:type="spellStart"/>
      <w:r w:rsidRPr="00415654">
        <w:rPr>
          <w:rFonts w:asciiTheme="majorHAnsi" w:hAnsiTheme="majorHAnsi" w:cstheme="majorHAnsi"/>
          <w:sz w:val="20"/>
          <w:szCs w:val="20"/>
        </w:rPr>
        <w:t>Indicatore</w:t>
      </w:r>
      <w:proofErr w:type="spellEnd"/>
      <w:r w:rsidRPr="00415654">
        <w:rPr>
          <w:rFonts w:asciiTheme="majorHAnsi" w:hAnsiTheme="majorHAnsi" w:cstheme="majorHAnsi"/>
          <w:sz w:val="20"/>
          <w:szCs w:val="20"/>
        </w:rPr>
        <w:t xml:space="preserve"> 4: ______ /2</w:t>
      </w:r>
      <w:r w:rsidR="000747DD">
        <w:rPr>
          <w:rFonts w:asciiTheme="majorHAnsi" w:hAnsiTheme="majorHAnsi" w:cstheme="majorHAnsi"/>
          <w:sz w:val="20"/>
          <w:szCs w:val="20"/>
        </w:rPr>
        <w:t>5</w:t>
      </w:r>
    </w:p>
    <w:p w:rsidR="00AD3E89" w:rsidRDefault="00AD3E89" w:rsidP="00415654">
      <w:pPr>
        <w:pStyle w:val="Titolo1"/>
        <w:spacing w:before="0" w:after="6" w:line="312" w:lineRule="auto"/>
        <w:jc w:val="both"/>
        <w:rPr>
          <w:rFonts w:cstheme="majorHAnsi"/>
          <w:sz w:val="20"/>
          <w:szCs w:val="20"/>
        </w:rPr>
      </w:pPr>
    </w:p>
    <w:p w:rsidR="009D12D4" w:rsidRPr="00582B34" w:rsidRDefault="00000000" w:rsidP="00AD3E89">
      <w:pPr>
        <w:pStyle w:val="Titolo1"/>
        <w:spacing w:before="0" w:after="6" w:line="312" w:lineRule="auto"/>
        <w:jc w:val="center"/>
        <w:rPr>
          <w:rFonts w:cstheme="majorHAnsi"/>
          <w:color w:val="000000" w:themeColor="text1"/>
          <w:sz w:val="20"/>
          <w:szCs w:val="20"/>
        </w:rPr>
      </w:pPr>
      <w:r w:rsidRPr="00582B34">
        <w:rPr>
          <w:rFonts w:cstheme="majorHAnsi"/>
          <w:color w:val="000000" w:themeColor="text1"/>
          <w:sz w:val="20"/>
          <w:szCs w:val="20"/>
        </w:rPr>
        <w:t>PUNTEGGIO COMPLESSIVO</w:t>
      </w:r>
    </w:p>
    <w:tbl>
      <w:tblPr>
        <w:tblStyle w:val="Grigliatabella"/>
        <w:tblW w:w="0" w:type="auto"/>
        <w:jc w:val="center"/>
        <w:tblLook w:val="04A0" w:firstRow="1" w:lastRow="0" w:firstColumn="1" w:lastColumn="0" w:noHBand="0" w:noVBand="1"/>
      </w:tblPr>
      <w:tblGrid>
        <w:gridCol w:w="2635"/>
        <w:gridCol w:w="2635"/>
        <w:gridCol w:w="2635"/>
        <w:gridCol w:w="2635"/>
      </w:tblGrid>
      <w:tr w:rsidR="009D12D4" w:rsidRPr="00415654" w:rsidTr="00415654">
        <w:trPr>
          <w:jc w:val="center"/>
        </w:trPr>
        <w:tc>
          <w:tcPr>
            <w:tcW w:w="263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proofErr w:type="spellStart"/>
            <w:r w:rsidRPr="00415654">
              <w:rPr>
                <w:rFonts w:asciiTheme="majorHAnsi" w:hAnsiTheme="majorHAnsi" w:cstheme="majorHAnsi"/>
                <w:b/>
                <w:sz w:val="20"/>
                <w:szCs w:val="20"/>
              </w:rPr>
              <w:t>Indicatore</w:t>
            </w:r>
            <w:proofErr w:type="spellEnd"/>
          </w:p>
        </w:tc>
        <w:tc>
          <w:tcPr>
            <w:tcW w:w="263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Punteggio massimo</w:t>
            </w:r>
          </w:p>
        </w:tc>
        <w:tc>
          <w:tcPr>
            <w:tcW w:w="263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Autovalutazione</w:t>
            </w:r>
          </w:p>
        </w:tc>
        <w:tc>
          <w:tcPr>
            <w:tcW w:w="2635" w:type="dxa"/>
            <w:shd w:val="clear" w:color="auto" w:fill="D9EAF7"/>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b/>
                <w:sz w:val="20"/>
                <w:szCs w:val="20"/>
              </w:rPr>
              <w:t>Eterovalutazione IC Melilli</w:t>
            </w:r>
          </w:p>
        </w:tc>
      </w:tr>
      <w:tr w:rsidR="009D12D4" w:rsidRPr="00415654" w:rsidTr="00415654">
        <w:trPr>
          <w:jc w:val="center"/>
        </w:trPr>
        <w:tc>
          <w:tcPr>
            <w:tcW w:w="2635" w:type="dxa"/>
            <w:vAlign w:val="center"/>
          </w:tcPr>
          <w:p w:rsidR="009D12D4" w:rsidRPr="00415654" w:rsidRDefault="00000000" w:rsidP="00415654">
            <w:pPr>
              <w:spacing w:after="6" w:line="312" w:lineRule="auto"/>
              <w:rPr>
                <w:rFonts w:asciiTheme="majorHAnsi" w:hAnsiTheme="majorHAnsi" w:cstheme="majorHAnsi"/>
                <w:sz w:val="20"/>
                <w:szCs w:val="20"/>
                <w:lang w:val="it-IT"/>
              </w:rPr>
            </w:pPr>
            <w:r w:rsidRPr="00415654">
              <w:rPr>
                <w:rFonts w:asciiTheme="majorHAnsi" w:hAnsiTheme="majorHAnsi" w:cstheme="majorHAnsi"/>
                <w:sz w:val="20"/>
                <w:szCs w:val="20"/>
                <w:lang w:val="it-IT"/>
              </w:rPr>
              <w:t>1. Titoli di studio e formazione</w:t>
            </w:r>
          </w:p>
        </w:tc>
        <w:tc>
          <w:tcPr>
            <w:tcW w:w="2635"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25</w:t>
            </w: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415654" w:rsidTr="00415654">
        <w:trPr>
          <w:jc w:val="center"/>
        </w:trPr>
        <w:tc>
          <w:tcPr>
            <w:tcW w:w="2635" w:type="dxa"/>
            <w:vAlign w:val="center"/>
          </w:tcPr>
          <w:p w:rsidR="009D12D4" w:rsidRPr="00415654" w:rsidRDefault="00000000" w:rsidP="00415654">
            <w:pPr>
              <w:spacing w:after="6" w:line="312" w:lineRule="auto"/>
              <w:rPr>
                <w:rFonts w:asciiTheme="majorHAnsi" w:hAnsiTheme="majorHAnsi" w:cstheme="majorHAnsi"/>
                <w:sz w:val="20"/>
                <w:szCs w:val="20"/>
                <w:lang w:val="it-IT"/>
              </w:rPr>
            </w:pPr>
            <w:r w:rsidRPr="00415654">
              <w:rPr>
                <w:rFonts w:asciiTheme="majorHAnsi" w:hAnsiTheme="majorHAnsi" w:cstheme="majorHAnsi"/>
                <w:sz w:val="20"/>
                <w:szCs w:val="20"/>
                <w:lang w:val="it-IT"/>
              </w:rPr>
              <w:lastRenderedPageBreak/>
              <w:t>2. Esperienze di tutoraggio e accompagnamento</w:t>
            </w:r>
          </w:p>
        </w:tc>
        <w:tc>
          <w:tcPr>
            <w:tcW w:w="2635" w:type="dxa"/>
            <w:vAlign w:val="center"/>
          </w:tcPr>
          <w:p w:rsidR="009D12D4" w:rsidRPr="00415654" w:rsidRDefault="002F2EC7" w:rsidP="00415654">
            <w:pPr>
              <w:spacing w:after="6" w:line="312" w:lineRule="auto"/>
              <w:jc w:val="center"/>
              <w:rPr>
                <w:rFonts w:asciiTheme="majorHAnsi" w:hAnsiTheme="majorHAnsi" w:cstheme="majorHAnsi"/>
                <w:sz w:val="20"/>
                <w:szCs w:val="20"/>
              </w:rPr>
            </w:pPr>
            <w:r>
              <w:rPr>
                <w:rFonts w:asciiTheme="majorHAnsi" w:hAnsiTheme="majorHAnsi" w:cstheme="majorHAnsi"/>
                <w:sz w:val="20"/>
                <w:szCs w:val="20"/>
              </w:rPr>
              <w:t>2</w:t>
            </w:r>
            <w:r w:rsidRPr="00415654">
              <w:rPr>
                <w:rFonts w:asciiTheme="majorHAnsi" w:hAnsiTheme="majorHAnsi" w:cstheme="majorHAnsi"/>
                <w:sz w:val="20"/>
                <w:szCs w:val="20"/>
              </w:rPr>
              <w:t>5</w:t>
            </w: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415654" w:rsidTr="00415654">
        <w:trPr>
          <w:jc w:val="center"/>
        </w:trPr>
        <w:tc>
          <w:tcPr>
            <w:tcW w:w="2635" w:type="dxa"/>
            <w:vAlign w:val="center"/>
          </w:tcPr>
          <w:p w:rsidR="009D12D4" w:rsidRPr="00415654" w:rsidRDefault="00000000" w:rsidP="00415654">
            <w:pPr>
              <w:spacing w:after="6" w:line="312" w:lineRule="auto"/>
              <w:rPr>
                <w:rFonts w:asciiTheme="majorHAnsi" w:hAnsiTheme="majorHAnsi" w:cstheme="majorHAnsi"/>
                <w:sz w:val="20"/>
                <w:szCs w:val="20"/>
                <w:lang w:val="it-IT"/>
              </w:rPr>
            </w:pPr>
            <w:r w:rsidRPr="00415654">
              <w:rPr>
                <w:rFonts w:asciiTheme="majorHAnsi" w:hAnsiTheme="majorHAnsi" w:cstheme="majorHAnsi"/>
                <w:sz w:val="20"/>
                <w:szCs w:val="20"/>
                <w:lang w:val="it-IT"/>
              </w:rPr>
              <w:t>3. Capacità relazionali, organizzative e gestione del gruppo</w:t>
            </w:r>
          </w:p>
        </w:tc>
        <w:tc>
          <w:tcPr>
            <w:tcW w:w="2635"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r w:rsidR="002F2EC7">
              <w:rPr>
                <w:rFonts w:asciiTheme="majorHAnsi" w:hAnsiTheme="majorHAnsi" w:cstheme="majorHAnsi"/>
                <w:sz w:val="20"/>
                <w:szCs w:val="20"/>
              </w:rPr>
              <w:t>5</w:t>
            </w: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415654" w:rsidTr="00415654">
        <w:trPr>
          <w:jc w:val="center"/>
        </w:trPr>
        <w:tc>
          <w:tcPr>
            <w:tcW w:w="2635" w:type="dxa"/>
            <w:vAlign w:val="center"/>
          </w:tcPr>
          <w:p w:rsidR="009D12D4" w:rsidRPr="00415654" w:rsidRDefault="00000000" w:rsidP="00415654">
            <w:pPr>
              <w:spacing w:after="6" w:line="312" w:lineRule="auto"/>
              <w:rPr>
                <w:rFonts w:asciiTheme="majorHAnsi" w:hAnsiTheme="majorHAnsi" w:cstheme="majorHAnsi"/>
                <w:sz w:val="20"/>
                <w:szCs w:val="20"/>
                <w:lang w:val="it-IT"/>
              </w:rPr>
            </w:pPr>
            <w:r w:rsidRPr="00415654">
              <w:rPr>
                <w:rFonts w:asciiTheme="majorHAnsi" w:hAnsiTheme="majorHAnsi" w:cstheme="majorHAnsi"/>
                <w:sz w:val="20"/>
                <w:szCs w:val="20"/>
                <w:lang w:val="it-IT"/>
              </w:rPr>
              <w:t>4. Competenze digitali e Intelligenza Artificiale</w:t>
            </w:r>
          </w:p>
        </w:tc>
        <w:tc>
          <w:tcPr>
            <w:tcW w:w="2635"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2</w:t>
            </w:r>
            <w:r w:rsidR="002F2EC7">
              <w:rPr>
                <w:rFonts w:asciiTheme="majorHAnsi" w:hAnsiTheme="majorHAnsi" w:cstheme="majorHAnsi"/>
                <w:sz w:val="20"/>
                <w:szCs w:val="20"/>
              </w:rPr>
              <w:t>5</w:t>
            </w: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r w:rsidR="009D12D4" w:rsidRPr="00415654" w:rsidTr="00415654">
        <w:trPr>
          <w:jc w:val="center"/>
        </w:trPr>
        <w:tc>
          <w:tcPr>
            <w:tcW w:w="2635"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TOTALE</w:t>
            </w:r>
          </w:p>
        </w:tc>
        <w:tc>
          <w:tcPr>
            <w:tcW w:w="2635" w:type="dxa"/>
            <w:vAlign w:val="center"/>
          </w:tcPr>
          <w:p w:rsidR="009D12D4" w:rsidRPr="00415654" w:rsidRDefault="00000000" w:rsidP="00415654">
            <w:pPr>
              <w:spacing w:after="6" w:line="312" w:lineRule="auto"/>
              <w:jc w:val="center"/>
              <w:rPr>
                <w:rFonts w:asciiTheme="majorHAnsi" w:hAnsiTheme="majorHAnsi" w:cstheme="majorHAnsi"/>
                <w:sz w:val="20"/>
                <w:szCs w:val="20"/>
              </w:rPr>
            </w:pPr>
            <w:r w:rsidRPr="00415654">
              <w:rPr>
                <w:rFonts w:asciiTheme="majorHAnsi" w:hAnsiTheme="majorHAnsi" w:cstheme="majorHAnsi"/>
                <w:sz w:val="20"/>
                <w:szCs w:val="20"/>
              </w:rPr>
              <w:t>100</w:t>
            </w: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c>
          <w:tcPr>
            <w:tcW w:w="2635" w:type="dxa"/>
            <w:vAlign w:val="center"/>
          </w:tcPr>
          <w:p w:rsidR="009D12D4" w:rsidRPr="00415654" w:rsidRDefault="009D12D4" w:rsidP="00415654">
            <w:pPr>
              <w:spacing w:after="6" w:line="312" w:lineRule="auto"/>
              <w:jc w:val="center"/>
              <w:rPr>
                <w:rFonts w:asciiTheme="majorHAnsi" w:hAnsiTheme="majorHAnsi" w:cstheme="majorHAnsi"/>
                <w:sz w:val="20"/>
                <w:szCs w:val="20"/>
              </w:rPr>
            </w:pPr>
          </w:p>
        </w:tc>
      </w:tr>
    </w:tbl>
    <w:p w:rsidR="00AD3E89" w:rsidRDefault="00AD3E89" w:rsidP="00415654">
      <w:pPr>
        <w:spacing w:after="6" w:line="312" w:lineRule="auto"/>
        <w:jc w:val="both"/>
        <w:rPr>
          <w:rFonts w:asciiTheme="majorHAnsi" w:hAnsiTheme="majorHAnsi" w:cstheme="majorHAnsi"/>
          <w:sz w:val="20"/>
          <w:szCs w:val="20"/>
          <w:lang w:val="it-IT"/>
        </w:rPr>
      </w:pP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La valutazione è effettuata con riferimento al percorso formativo selezionato e ai relativi destinatari. Le esperienze di carattere generale sono valutabili nei limiti e secondo la pertinenza prevista dai descrittori; le esperienze specificamente riferite all’Intelligenza Artificiale sono valorizzate nell’Indicatore 4.</w:t>
      </w:r>
    </w:p>
    <w:p w:rsidR="00AD3E89" w:rsidRDefault="00AD3E89" w:rsidP="00AD3E89">
      <w:pPr>
        <w:pStyle w:val="Titolo1"/>
        <w:spacing w:before="0" w:after="6" w:line="312" w:lineRule="auto"/>
        <w:jc w:val="center"/>
        <w:rPr>
          <w:rFonts w:cstheme="majorHAnsi"/>
          <w:sz w:val="20"/>
          <w:szCs w:val="20"/>
          <w:lang w:val="it-IT"/>
        </w:rPr>
      </w:pPr>
    </w:p>
    <w:p w:rsidR="009D12D4" w:rsidRPr="00255DF3" w:rsidRDefault="00000000" w:rsidP="00AD3E89">
      <w:pPr>
        <w:pStyle w:val="Titolo1"/>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DICHIARAZIONE DEL CANDIDATO</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Il/La sottoscritto/a, ai sensi e per gli effetti degli artt. 46 e 47 del D.P.R. 28 dicembre 2000, n. 445, consapevole delle responsabilità previste dall’art. 76 del medesimo D.P.R. in caso di dichiarazioni mendaci, dichiara che quanto riportato nella presente scheda, nel curriculum vitae e nella documentazione allegata corrisponde al vero ed è documentabile.</w:t>
      </w:r>
    </w:p>
    <w:p w:rsidR="00AD3E89" w:rsidRDefault="00000000" w:rsidP="00AD3E89">
      <w:pPr>
        <w:spacing w:after="6" w:line="312" w:lineRule="auto"/>
        <w:ind w:left="720" w:firstLine="720"/>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Luogo e data</w:t>
      </w:r>
    </w:p>
    <w:p w:rsidR="00AD3E89" w:rsidRDefault="00AD3E89" w:rsidP="00AD3E89">
      <w:pPr>
        <w:spacing w:after="6" w:line="312" w:lineRule="auto"/>
        <w:ind w:left="720" w:firstLine="720"/>
        <w:jc w:val="both"/>
        <w:rPr>
          <w:rFonts w:asciiTheme="majorHAnsi" w:hAnsiTheme="majorHAnsi" w:cstheme="majorHAnsi"/>
          <w:sz w:val="20"/>
          <w:szCs w:val="20"/>
          <w:lang w:val="it-IT"/>
        </w:rPr>
      </w:pPr>
    </w:p>
    <w:p w:rsidR="009D12D4" w:rsidRPr="00415654" w:rsidRDefault="00AD3E89" w:rsidP="00AD3E89">
      <w:pPr>
        <w:spacing w:after="6" w:line="312" w:lineRule="auto"/>
        <w:jc w:val="both"/>
        <w:rPr>
          <w:rFonts w:asciiTheme="majorHAnsi" w:hAnsiTheme="majorHAnsi" w:cstheme="majorHAnsi"/>
          <w:sz w:val="20"/>
          <w:szCs w:val="20"/>
          <w:lang w:val="it-IT"/>
        </w:rPr>
      </w:pPr>
      <w:r>
        <w:rPr>
          <w:rFonts w:asciiTheme="majorHAnsi" w:hAnsiTheme="majorHAnsi" w:cstheme="majorHAnsi"/>
          <w:sz w:val="20"/>
          <w:szCs w:val="20"/>
          <w:lang w:val="it-IT"/>
        </w:rPr>
        <w:t xml:space="preserve">          </w:t>
      </w:r>
      <w:r w:rsidRPr="00415654">
        <w:rPr>
          <w:rFonts w:asciiTheme="majorHAnsi" w:hAnsiTheme="majorHAnsi" w:cstheme="majorHAnsi"/>
          <w:sz w:val="20"/>
          <w:szCs w:val="20"/>
          <w:lang w:val="it-IT"/>
        </w:rPr>
        <w:t>_____________</w:t>
      </w:r>
      <w:r>
        <w:rPr>
          <w:rFonts w:asciiTheme="majorHAnsi" w:hAnsiTheme="majorHAnsi" w:cstheme="majorHAnsi"/>
          <w:sz w:val="20"/>
          <w:szCs w:val="20"/>
          <w:lang w:val="it-IT"/>
        </w:rPr>
        <w:t>,</w:t>
      </w:r>
      <w:r w:rsidRPr="00415654">
        <w:rPr>
          <w:rFonts w:asciiTheme="majorHAnsi" w:hAnsiTheme="majorHAnsi" w:cstheme="majorHAnsi"/>
          <w:sz w:val="20"/>
          <w:szCs w:val="20"/>
          <w:lang w:val="it-IT"/>
        </w:rPr>
        <w:t>_______________________</w:t>
      </w:r>
    </w:p>
    <w:p w:rsidR="00AD3E89" w:rsidRDefault="00AD3E89" w:rsidP="00415654">
      <w:pPr>
        <w:spacing w:after="6" w:line="312" w:lineRule="auto"/>
        <w:jc w:val="both"/>
        <w:rPr>
          <w:rFonts w:asciiTheme="majorHAnsi" w:hAnsiTheme="majorHAnsi" w:cstheme="majorHAnsi"/>
          <w:sz w:val="20"/>
          <w:szCs w:val="20"/>
          <w:lang w:val="it-IT"/>
        </w:rPr>
      </w:pPr>
    </w:p>
    <w:p w:rsidR="00AD3E89" w:rsidRDefault="00AD3E89" w:rsidP="00AD3E89">
      <w:pPr>
        <w:spacing w:after="6" w:line="312" w:lineRule="auto"/>
        <w:ind w:left="4320" w:firstLine="720"/>
        <w:jc w:val="both"/>
        <w:rPr>
          <w:rFonts w:asciiTheme="majorHAnsi" w:hAnsiTheme="majorHAnsi" w:cstheme="majorHAnsi"/>
          <w:sz w:val="20"/>
          <w:szCs w:val="20"/>
          <w:lang w:val="it-IT"/>
        </w:rPr>
      </w:pPr>
      <w:r>
        <w:rPr>
          <w:rFonts w:asciiTheme="majorHAnsi" w:hAnsiTheme="majorHAnsi" w:cstheme="majorHAnsi"/>
          <w:sz w:val="20"/>
          <w:szCs w:val="20"/>
          <w:lang w:val="it-IT"/>
        </w:rPr>
        <w:t xml:space="preserve">                                  </w:t>
      </w:r>
      <w:r w:rsidRPr="00415654">
        <w:rPr>
          <w:rFonts w:asciiTheme="majorHAnsi" w:hAnsiTheme="majorHAnsi" w:cstheme="majorHAnsi"/>
          <w:sz w:val="20"/>
          <w:szCs w:val="20"/>
          <w:lang w:val="it-IT"/>
        </w:rPr>
        <w:t>Firma del candidato</w:t>
      </w:r>
    </w:p>
    <w:p w:rsidR="00AD3E89" w:rsidRDefault="00000000" w:rsidP="00AD3E89">
      <w:pPr>
        <w:spacing w:after="6" w:line="312" w:lineRule="auto"/>
        <w:ind w:left="4320" w:firstLine="720"/>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 </w:t>
      </w:r>
    </w:p>
    <w:p w:rsidR="009D12D4" w:rsidRPr="00415654" w:rsidRDefault="00000000" w:rsidP="00AD3E89">
      <w:pPr>
        <w:spacing w:after="6" w:line="312" w:lineRule="auto"/>
        <w:ind w:left="4320" w:firstLine="720"/>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______________________________________________</w:t>
      </w:r>
    </w:p>
    <w:p w:rsidR="00AD3E89" w:rsidRDefault="00AD3E89" w:rsidP="00AD3E89">
      <w:pPr>
        <w:pStyle w:val="Titolo1"/>
        <w:spacing w:before="0" w:after="6" w:line="312" w:lineRule="auto"/>
        <w:jc w:val="center"/>
        <w:rPr>
          <w:rFonts w:cstheme="majorHAnsi"/>
          <w:sz w:val="20"/>
          <w:szCs w:val="20"/>
          <w:lang w:val="it-IT"/>
        </w:rPr>
      </w:pPr>
    </w:p>
    <w:p w:rsidR="009D12D4" w:rsidRPr="00255DF3" w:rsidRDefault="00000000" w:rsidP="00AD3E89">
      <w:pPr>
        <w:pStyle w:val="Titolo1"/>
        <w:spacing w:before="0" w:after="6" w:line="312" w:lineRule="auto"/>
        <w:jc w:val="center"/>
        <w:rPr>
          <w:rFonts w:cstheme="majorHAnsi"/>
          <w:color w:val="000000" w:themeColor="text1"/>
          <w:sz w:val="20"/>
          <w:szCs w:val="20"/>
          <w:lang w:val="it-IT"/>
        </w:rPr>
      </w:pPr>
      <w:r w:rsidRPr="00255DF3">
        <w:rPr>
          <w:rFonts w:cstheme="majorHAnsi"/>
          <w:color w:val="000000" w:themeColor="text1"/>
          <w:sz w:val="20"/>
          <w:szCs w:val="20"/>
          <w:lang w:val="it-IT"/>
        </w:rPr>
        <w:t>SPAZIO RISERVATO ALL’IC MELILLI</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Esito verifica requisiti: </w:t>
      </w:r>
      <w:r w:rsidRPr="00415654">
        <w:rPr>
          <w:rFonts w:ascii="Segoe UI Symbol" w:hAnsi="Segoe UI Symbol" w:cs="Segoe UI Symbol"/>
          <w:sz w:val="20"/>
          <w:szCs w:val="20"/>
          <w:lang w:val="it-IT"/>
        </w:rPr>
        <w:t>☐</w:t>
      </w:r>
      <w:r w:rsidRPr="00415654">
        <w:rPr>
          <w:rFonts w:asciiTheme="majorHAnsi" w:hAnsiTheme="majorHAnsi" w:cstheme="majorHAnsi"/>
          <w:sz w:val="20"/>
          <w:szCs w:val="20"/>
          <w:lang w:val="it-IT"/>
        </w:rPr>
        <w:t xml:space="preserve"> Ammesso/a   </w:t>
      </w:r>
      <w:r w:rsidRPr="00415654">
        <w:rPr>
          <w:rFonts w:ascii="Segoe UI Symbol" w:hAnsi="Segoe UI Symbol" w:cs="Segoe UI Symbol"/>
          <w:sz w:val="20"/>
          <w:szCs w:val="20"/>
          <w:lang w:val="it-IT"/>
        </w:rPr>
        <w:t>☐</w:t>
      </w:r>
      <w:r w:rsidRPr="00415654">
        <w:rPr>
          <w:rFonts w:asciiTheme="majorHAnsi" w:hAnsiTheme="majorHAnsi" w:cstheme="majorHAnsi"/>
          <w:sz w:val="20"/>
          <w:szCs w:val="20"/>
          <w:lang w:val="it-IT"/>
        </w:rPr>
        <w:t xml:space="preserve"> Non ammesso/a</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Punteggio definitivo: ______ /100</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Eventuali osservazioni: _________________________________________________________________</w:t>
      </w:r>
    </w:p>
    <w:p w:rsidR="009D12D4" w:rsidRPr="00415654"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________________________________________________________________________________________</w:t>
      </w:r>
    </w:p>
    <w:p w:rsidR="00AD3E89" w:rsidRDefault="00AD3E89" w:rsidP="00415654">
      <w:pPr>
        <w:spacing w:after="6" w:line="312" w:lineRule="auto"/>
        <w:jc w:val="both"/>
        <w:rPr>
          <w:rFonts w:asciiTheme="majorHAnsi" w:hAnsiTheme="majorHAnsi" w:cstheme="majorHAnsi"/>
          <w:sz w:val="20"/>
          <w:szCs w:val="20"/>
          <w:lang w:val="it-IT"/>
        </w:rPr>
      </w:pPr>
      <w:r>
        <w:rPr>
          <w:rFonts w:asciiTheme="majorHAnsi" w:hAnsiTheme="majorHAnsi" w:cstheme="majorHAnsi"/>
          <w:sz w:val="20"/>
          <w:szCs w:val="20"/>
          <w:lang w:val="it-IT"/>
        </w:rPr>
        <w:t xml:space="preserve">                </w:t>
      </w:r>
    </w:p>
    <w:p w:rsidR="00AD3E89" w:rsidRDefault="00AD3E89" w:rsidP="00415654">
      <w:pPr>
        <w:spacing w:after="6" w:line="312" w:lineRule="auto"/>
        <w:jc w:val="both"/>
        <w:rPr>
          <w:rFonts w:asciiTheme="majorHAnsi" w:hAnsiTheme="majorHAnsi" w:cstheme="majorHAnsi"/>
          <w:sz w:val="20"/>
          <w:szCs w:val="20"/>
          <w:lang w:val="it-IT"/>
        </w:rPr>
      </w:pPr>
      <w:r>
        <w:rPr>
          <w:rFonts w:asciiTheme="majorHAnsi" w:hAnsiTheme="majorHAnsi" w:cstheme="majorHAnsi"/>
          <w:sz w:val="20"/>
          <w:szCs w:val="20"/>
          <w:lang w:val="it-IT"/>
        </w:rPr>
        <w:t xml:space="preserve">                  </w:t>
      </w:r>
      <w:r w:rsidRPr="00415654">
        <w:rPr>
          <w:rFonts w:asciiTheme="majorHAnsi" w:hAnsiTheme="majorHAnsi" w:cstheme="majorHAnsi"/>
          <w:sz w:val="20"/>
          <w:szCs w:val="20"/>
          <w:lang w:val="it-IT"/>
        </w:rPr>
        <w:t>Data</w:t>
      </w:r>
    </w:p>
    <w:p w:rsidR="00AD3E89"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 </w:t>
      </w:r>
    </w:p>
    <w:p w:rsidR="00AD3E89" w:rsidRDefault="00000000" w:rsidP="00415654">
      <w:pPr>
        <w:spacing w:after="6" w:line="312" w:lineRule="auto"/>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 xml:space="preserve">__________________________   </w:t>
      </w:r>
    </w:p>
    <w:p w:rsidR="00AD3E89" w:rsidRDefault="00AD3E89" w:rsidP="00415654">
      <w:pPr>
        <w:spacing w:after="6" w:line="312" w:lineRule="auto"/>
        <w:jc w:val="both"/>
        <w:rPr>
          <w:rFonts w:asciiTheme="majorHAnsi" w:hAnsiTheme="majorHAnsi" w:cstheme="majorHAnsi"/>
          <w:sz w:val="20"/>
          <w:szCs w:val="20"/>
          <w:lang w:val="it-IT"/>
        </w:rPr>
      </w:pPr>
    </w:p>
    <w:p w:rsidR="00AD3E89" w:rsidRDefault="00000000" w:rsidP="00AD3E89">
      <w:pPr>
        <w:spacing w:after="6" w:line="312" w:lineRule="auto"/>
        <w:ind w:left="5760" w:firstLine="720"/>
        <w:jc w:val="both"/>
        <w:rPr>
          <w:rFonts w:asciiTheme="majorHAnsi" w:hAnsiTheme="majorHAnsi" w:cstheme="majorHAnsi"/>
          <w:sz w:val="20"/>
          <w:szCs w:val="20"/>
          <w:lang w:val="it-IT"/>
        </w:rPr>
      </w:pPr>
      <w:r w:rsidRPr="00415654">
        <w:rPr>
          <w:rFonts w:asciiTheme="majorHAnsi" w:hAnsiTheme="majorHAnsi" w:cstheme="majorHAnsi"/>
          <w:sz w:val="20"/>
          <w:szCs w:val="20"/>
          <w:lang w:val="it-IT"/>
        </w:rPr>
        <w:t>Firma DS/Commissione</w:t>
      </w:r>
    </w:p>
    <w:p w:rsidR="00AD3E89" w:rsidRDefault="00AD3E89" w:rsidP="00AD3E89">
      <w:pPr>
        <w:spacing w:after="6" w:line="312" w:lineRule="auto"/>
        <w:ind w:left="5040" w:firstLine="720"/>
        <w:jc w:val="both"/>
        <w:rPr>
          <w:rFonts w:asciiTheme="majorHAnsi" w:hAnsiTheme="majorHAnsi" w:cstheme="majorHAnsi"/>
          <w:sz w:val="20"/>
          <w:szCs w:val="20"/>
          <w:lang w:val="it-IT"/>
        </w:rPr>
      </w:pPr>
    </w:p>
    <w:p w:rsidR="009D12D4" w:rsidRPr="00415654" w:rsidRDefault="00AD3E89" w:rsidP="00AD3E89">
      <w:pPr>
        <w:spacing w:after="6" w:line="312" w:lineRule="auto"/>
        <w:ind w:left="5040" w:firstLine="720"/>
        <w:jc w:val="both"/>
        <w:rPr>
          <w:rFonts w:asciiTheme="majorHAnsi" w:hAnsiTheme="majorHAnsi" w:cstheme="majorHAnsi"/>
          <w:sz w:val="20"/>
          <w:szCs w:val="20"/>
          <w:lang w:val="it-IT"/>
        </w:rPr>
      </w:pPr>
      <w:r>
        <w:rPr>
          <w:rFonts w:asciiTheme="majorHAnsi" w:hAnsiTheme="majorHAnsi" w:cstheme="majorHAnsi"/>
          <w:sz w:val="20"/>
          <w:szCs w:val="20"/>
          <w:lang w:val="it-IT"/>
        </w:rPr>
        <w:t xml:space="preserve"> </w:t>
      </w:r>
      <w:r w:rsidRPr="00415654">
        <w:rPr>
          <w:rFonts w:asciiTheme="majorHAnsi" w:hAnsiTheme="majorHAnsi" w:cstheme="majorHAnsi"/>
          <w:sz w:val="20"/>
          <w:szCs w:val="20"/>
          <w:lang w:val="it-IT"/>
        </w:rPr>
        <w:t xml:space="preserve"> ______________________________</w:t>
      </w:r>
    </w:p>
    <w:sectPr w:rsidR="009D12D4" w:rsidRPr="00415654" w:rsidSect="00034616">
      <w:footerReference w:type="even" r:id="rId8"/>
      <w:footerReference w:type="default" r:id="rId9"/>
      <w:pgSz w:w="12240" w:h="15840"/>
      <w:pgMar w:top="850" w:right="850" w:bottom="850" w:left="8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5311D" w:rsidRDefault="00D5311D">
      <w:pPr>
        <w:spacing w:after="0" w:line="240" w:lineRule="auto"/>
      </w:pPr>
      <w:r>
        <w:separator/>
      </w:r>
    </w:p>
  </w:endnote>
  <w:endnote w:type="continuationSeparator" w:id="0">
    <w:p w:rsidR="00D5311D" w:rsidRDefault="00D531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14232378"/>
      <w:docPartObj>
        <w:docPartGallery w:val="Page Numbers (Bottom of Page)"/>
        <w:docPartUnique/>
      </w:docPartObj>
    </w:sdtPr>
    <w:sdtContent>
      <w:p w:rsidR="002F2EC7" w:rsidRDefault="002F2EC7" w:rsidP="00E37B7C">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rsidR="002F2EC7" w:rsidRDefault="002F2EC7" w:rsidP="002F2EC7">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eropagina"/>
      </w:rPr>
      <w:id w:val="571164556"/>
      <w:docPartObj>
        <w:docPartGallery w:val="Page Numbers (Bottom of Page)"/>
        <w:docPartUnique/>
      </w:docPartObj>
    </w:sdtPr>
    <w:sdtContent>
      <w:p w:rsidR="002F2EC7" w:rsidRPr="000C16F8" w:rsidRDefault="002F2EC7" w:rsidP="00E37B7C">
        <w:pPr>
          <w:pStyle w:val="Pidipagina"/>
          <w:framePr w:wrap="none" w:vAnchor="text" w:hAnchor="margin" w:xAlign="right" w:y="1"/>
          <w:rPr>
            <w:rStyle w:val="Numeropagina"/>
            <w:lang w:val="it-IT"/>
          </w:rPr>
        </w:pPr>
        <w:r>
          <w:rPr>
            <w:rStyle w:val="Numeropagina"/>
          </w:rPr>
          <w:fldChar w:fldCharType="begin"/>
        </w:r>
        <w:r w:rsidRPr="000C16F8">
          <w:rPr>
            <w:rStyle w:val="Numeropagina"/>
            <w:lang w:val="it-IT"/>
          </w:rPr>
          <w:instrText xml:space="preserve"> PAGE </w:instrText>
        </w:r>
        <w:r>
          <w:rPr>
            <w:rStyle w:val="Numeropagina"/>
          </w:rPr>
          <w:fldChar w:fldCharType="separate"/>
        </w:r>
        <w:r w:rsidRPr="000C16F8">
          <w:rPr>
            <w:rStyle w:val="Numeropagina"/>
            <w:noProof/>
            <w:lang w:val="it-IT"/>
          </w:rPr>
          <w:t>6</w:t>
        </w:r>
        <w:r>
          <w:rPr>
            <w:rStyle w:val="Numeropagina"/>
          </w:rPr>
          <w:fldChar w:fldCharType="end"/>
        </w:r>
      </w:p>
    </w:sdtContent>
  </w:sdt>
  <w:p w:rsidR="009D12D4" w:rsidRPr="00415654" w:rsidRDefault="00000000" w:rsidP="002F2EC7">
    <w:pPr>
      <w:pStyle w:val="Pidipagina"/>
      <w:ind w:right="360"/>
      <w:jc w:val="center"/>
      <w:rPr>
        <w:lang w:val="it-IT"/>
      </w:rPr>
    </w:pPr>
    <w:r w:rsidRPr="00415654">
      <w:rPr>
        <w:sz w:val="16"/>
        <w:lang w:val="it-IT"/>
      </w:rPr>
      <w:t>Istituto Comprensivo “G. E. Rizzo” di Melilli (SR) – Allegato B1 – Tutor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5311D" w:rsidRDefault="00D5311D">
      <w:pPr>
        <w:spacing w:after="0" w:line="240" w:lineRule="auto"/>
      </w:pPr>
      <w:r>
        <w:separator/>
      </w:r>
    </w:p>
  </w:footnote>
  <w:footnote w:type="continuationSeparator" w:id="0">
    <w:p w:rsidR="00D5311D" w:rsidRDefault="00D531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6E2C4E71"/>
    <w:multiLevelType w:val="hybridMultilevel"/>
    <w:tmpl w:val="90B4B6CA"/>
    <w:lvl w:ilvl="0" w:tplc="16FE86D2">
      <w:start w:val="9"/>
      <w:numFmt w:val="bullet"/>
      <w:lvlText w:val="-"/>
      <w:lvlJc w:val="left"/>
      <w:pPr>
        <w:ind w:left="720" w:hanging="360"/>
      </w:pPr>
      <w:rPr>
        <w:rFonts w:ascii="Calibri" w:eastAsiaTheme="minorEastAsia"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69103762">
    <w:abstractNumId w:val="8"/>
  </w:num>
  <w:num w:numId="2" w16cid:durableId="1709911120">
    <w:abstractNumId w:val="6"/>
  </w:num>
  <w:num w:numId="3" w16cid:durableId="341856822">
    <w:abstractNumId w:val="5"/>
  </w:num>
  <w:num w:numId="4" w16cid:durableId="1325934589">
    <w:abstractNumId w:val="4"/>
  </w:num>
  <w:num w:numId="5" w16cid:durableId="1673027931">
    <w:abstractNumId w:val="7"/>
  </w:num>
  <w:num w:numId="6" w16cid:durableId="1340812453">
    <w:abstractNumId w:val="3"/>
  </w:num>
  <w:num w:numId="7" w16cid:durableId="962006396">
    <w:abstractNumId w:val="2"/>
  </w:num>
  <w:num w:numId="8" w16cid:durableId="1149398979">
    <w:abstractNumId w:val="1"/>
  </w:num>
  <w:num w:numId="9" w16cid:durableId="472716858">
    <w:abstractNumId w:val="0"/>
  </w:num>
  <w:num w:numId="10" w16cid:durableId="212403416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747DD"/>
    <w:rsid w:val="000C16F8"/>
    <w:rsid w:val="0015074B"/>
    <w:rsid w:val="00255DF3"/>
    <w:rsid w:val="0029639D"/>
    <w:rsid w:val="002F2EC7"/>
    <w:rsid w:val="00326F90"/>
    <w:rsid w:val="00415654"/>
    <w:rsid w:val="00582B34"/>
    <w:rsid w:val="009371BA"/>
    <w:rsid w:val="009D12D4"/>
    <w:rsid w:val="00A40C10"/>
    <w:rsid w:val="00A92019"/>
    <w:rsid w:val="00AA1D8D"/>
    <w:rsid w:val="00AC1451"/>
    <w:rsid w:val="00AD3E89"/>
    <w:rsid w:val="00B47730"/>
    <w:rsid w:val="00CB0664"/>
    <w:rsid w:val="00D5311D"/>
    <w:rsid w:val="00EA7D3B"/>
    <w:rsid w:val="00FC693F"/>
    <w:rsid w:val="00FD73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F833A7F-1634-FD42-946A-B33BBA2F7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C693F"/>
    <w:rPr>
      <w:rFonts w:ascii="Arial" w:hAnsi="Arial"/>
      <w:sz w:val="18"/>
    </w:rPr>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Numeropagina">
    <w:name w:val="page number"/>
    <w:basedOn w:val="Carpredefinitoparagrafo"/>
    <w:uiPriority w:val="99"/>
    <w:semiHidden/>
    <w:unhideWhenUsed/>
    <w:rsid w:val="002F2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1237</Words>
  <Characters>7054</Characters>
  <Application>Microsoft Office Word</Application>
  <DocSecurity>0</DocSecurity>
  <Lines>58</Lines>
  <Paragraphs>16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DS Angela Fontana</cp:lastModifiedBy>
  <cp:revision>9</cp:revision>
  <dcterms:created xsi:type="dcterms:W3CDTF">2013-12-23T23:15:00Z</dcterms:created>
  <dcterms:modified xsi:type="dcterms:W3CDTF">2026-08-16T16:26:00Z</dcterms:modified>
  <cp:category/>
</cp:coreProperties>
</file>